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73D1AADD"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774F33">
          <w:rPr>
            <w:b/>
            <w:i/>
            <w:noProof/>
            <w:sz w:val="28"/>
          </w:rPr>
          <w:t>147</w:t>
        </w:r>
      </w:fldSimple>
    </w:p>
    <w:p w14:paraId="6A1CD1D0" w14:textId="69EE7420" w:rsidR="0040330F" w:rsidRPr="00F541E0" w:rsidRDefault="00B71ABF"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71ABF">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73C0CA9F"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52</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5919D819" w:rsidR="000B4F1A" w:rsidRPr="00410371" w:rsidRDefault="00571A46" w:rsidP="004F4664">
            <w:pPr>
              <w:pStyle w:val="CRCoverPage"/>
              <w:spacing w:after="0"/>
              <w:rPr>
                <w:noProof/>
              </w:rPr>
            </w:pPr>
            <w:r>
              <w:rPr>
                <w:b/>
                <w:noProof/>
                <w:sz w:val="28"/>
                <w:lang w:eastAsia="zh-CN"/>
              </w:rPr>
              <w:t>0</w:t>
            </w:r>
            <w:r w:rsidR="00774F33">
              <w:rPr>
                <w:b/>
                <w:noProof/>
                <w:sz w:val="28"/>
                <w:lang w:eastAsia="zh-CN"/>
              </w:rPr>
              <w:t>169</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1D1FDAAD" w:rsidR="000B4F1A" w:rsidRDefault="001C4093" w:rsidP="004F4664">
            <w:pPr>
              <w:pStyle w:val="CRCoverPage"/>
              <w:spacing w:after="0"/>
              <w:ind w:left="100"/>
              <w:rPr>
                <w:noProof/>
              </w:rPr>
            </w:pPr>
            <w:r>
              <w:rPr>
                <w:noProof/>
              </w:rPr>
              <w:t xml:space="preserve">Corrections to </w:t>
            </w:r>
            <w:r w:rsidR="00540475">
              <w:rPr>
                <w:noProof/>
              </w:rPr>
              <w:t>data collection</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8FCACFC" w:rsidR="000B4F1A" w:rsidRDefault="001C4093" w:rsidP="004F4664">
            <w:pPr>
              <w:pStyle w:val="CRCoverPage"/>
              <w:spacing w:after="0"/>
              <w:ind w:left="100"/>
              <w:rPr>
                <w:noProof/>
              </w:rPr>
            </w:pPr>
            <w:r>
              <w:t>eNetAE19</w:t>
            </w:r>
            <w:r w:rsidR="007D3D2D">
              <w:t>, 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2F8C1290"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540475">
                <w:rPr>
                  <w:noProof/>
                </w:rPr>
                <w:t>8</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8994" w14:textId="15841B5F" w:rsidR="00533811" w:rsidRDefault="007D3D2D" w:rsidP="0097241E">
            <w:pPr>
              <w:spacing w:after="0"/>
              <w:ind w:left="100"/>
              <w:rPr>
                <w:rFonts w:ascii="Arial" w:hAnsi="Arial"/>
                <w:noProof/>
                <w:lang w:eastAsia="zh-CN"/>
              </w:rPr>
            </w:pPr>
            <w:r>
              <w:rPr>
                <w:rFonts w:ascii="Arial" w:hAnsi="Arial"/>
                <w:noProof/>
                <w:lang w:eastAsia="zh-CN"/>
              </w:rPr>
              <w:t>Nscp and MDAF are missing in the scope clause.</w:t>
            </w:r>
          </w:p>
          <w:p w14:paraId="0332E079" w14:textId="77777777" w:rsidR="007D3D2D" w:rsidRDefault="007D3D2D" w:rsidP="0097241E">
            <w:pPr>
              <w:spacing w:after="0"/>
              <w:ind w:left="100"/>
              <w:rPr>
                <w:rFonts w:ascii="Arial" w:hAnsi="Arial"/>
                <w:noProof/>
                <w:lang w:eastAsia="zh-CN"/>
              </w:rPr>
            </w:pPr>
            <w:r>
              <w:rPr>
                <w:rFonts w:ascii="Arial" w:hAnsi="Arial"/>
                <w:noProof/>
                <w:lang w:eastAsia="zh-CN"/>
              </w:rPr>
              <w:t>NSSF and SCP are missing in clause 4.2.</w:t>
            </w:r>
          </w:p>
          <w:p w14:paraId="2028C517" w14:textId="05E2B7D5" w:rsidR="007D3D2D" w:rsidRDefault="007D3D2D" w:rsidP="0097241E">
            <w:pPr>
              <w:spacing w:after="0"/>
              <w:ind w:left="100"/>
              <w:rPr>
                <w:rFonts w:ascii="Arial" w:hAnsi="Arial"/>
                <w:noProof/>
                <w:lang w:eastAsia="zh-CN"/>
              </w:rPr>
            </w:pPr>
            <w:r>
              <w:rPr>
                <w:rFonts w:ascii="Arial" w:hAnsi="Arial"/>
                <w:noProof/>
                <w:lang w:eastAsia="zh-CN"/>
              </w:rPr>
              <w:t>And some data sources are missing in general description of the affected clauses not matching with the corresponding figures and step descriptions.</w:t>
            </w:r>
          </w:p>
          <w:p w14:paraId="769B694D" w14:textId="56003351" w:rsidR="007D3D2D" w:rsidRPr="006D669E" w:rsidRDefault="007D3D2D" w:rsidP="0097241E">
            <w:pPr>
              <w:spacing w:after="0"/>
              <w:ind w:left="100"/>
              <w:rPr>
                <w:rFonts w:ascii="Arial" w:hAnsi="Arial"/>
                <w:noProof/>
                <w:lang w:eastAsia="zh-CN"/>
              </w:rPr>
            </w:pPr>
            <w:r>
              <w:rPr>
                <w:rFonts w:ascii="Arial" w:hAnsi="Arial"/>
                <w:noProof/>
                <w:lang w:eastAsia="zh-CN"/>
              </w:rPr>
              <w:t>Also call flows better should be described as procedures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C3C71" w14:textId="1CBB5B7B" w:rsidR="00C8324B" w:rsidRDefault="007D3D2D" w:rsidP="002B14A0">
            <w:pPr>
              <w:spacing w:after="0"/>
              <w:ind w:left="100"/>
              <w:rPr>
                <w:rFonts w:ascii="Arial" w:hAnsi="Arial"/>
                <w:lang w:eastAsia="zh-CN"/>
              </w:rPr>
            </w:pPr>
            <w:r>
              <w:rPr>
                <w:rFonts w:ascii="Arial" w:hAnsi="Arial"/>
                <w:lang w:eastAsia="zh-CN"/>
              </w:rPr>
              <w:t xml:space="preserve">Added the missing </w:t>
            </w:r>
            <w:proofErr w:type="spellStart"/>
            <w:r>
              <w:rPr>
                <w:rFonts w:ascii="Arial" w:hAnsi="Arial"/>
                <w:lang w:eastAsia="zh-CN"/>
              </w:rPr>
              <w:t>Nscp</w:t>
            </w:r>
            <w:proofErr w:type="spellEnd"/>
            <w:r>
              <w:rPr>
                <w:rFonts w:ascii="Arial" w:hAnsi="Arial"/>
                <w:lang w:eastAsia="zh-CN"/>
              </w:rPr>
              <w:t xml:space="preserve"> and MDAF and changed call flows as procedures in the scope clause.</w:t>
            </w:r>
          </w:p>
          <w:p w14:paraId="17FFA954" w14:textId="77777777" w:rsidR="007D3D2D" w:rsidRDefault="007D3D2D" w:rsidP="002B14A0">
            <w:pPr>
              <w:spacing w:after="0"/>
              <w:ind w:left="100"/>
              <w:rPr>
                <w:rFonts w:ascii="Arial" w:hAnsi="Arial"/>
                <w:lang w:eastAsia="zh-CN"/>
              </w:rPr>
            </w:pPr>
            <w:r>
              <w:rPr>
                <w:rFonts w:ascii="Arial" w:hAnsi="Arial"/>
                <w:lang w:eastAsia="zh-CN"/>
              </w:rPr>
              <w:t>Added the missing NSSF and SCP in clause 4.2.</w:t>
            </w:r>
          </w:p>
          <w:p w14:paraId="1995D492" w14:textId="0F49FC56" w:rsidR="007D3D2D" w:rsidRPr="00AF1DD5" w:rsidRDefault="007D3D2D" w:rsidP="007D3D2D">
            <w:pPr>
              <w:spacing w:after="0"/>
              <w:ind w:left="100"/>
              <w:rPr>
                <w:rFonts w:ascii="Arial" w:hAnsi="Arial"/>
                <w:lang w:eastAsia="zh-CN"/>
              </w:rPr>
            </w:pPr>
            <w:r>
              <w:rPr>
                <w:rFonts w:ascii="Arial" w:hAnsi="Arial"/>
                <w:lang w:eastAsia="zh-CN"/>
              </w:rPr>
              <w:t>Added the missing data sources in general description in affected clauses, also added the missing UPF in figure and step in clause 5.7.8.</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B91EC1C" w:rsidR="000B4F1A" w:rsidRDefault="00613171" w:rsidP="004F4664">
            <w:pPr>
              <w:pStyle w:val="CRCoverPage"/>
              <w:spacing w:after="0"/>
              <w:ind w:left="100"/>
              <w:rPr>
                <w:noProof/>
              </w:rPr>
            </w:pPr>
            <w:r>
              <w:rPr>
                <w:noProof/>
              </w:rPr>
              <w:t xml:space="preserve">Missing the </w:t>
            </w:r>
            <w:r w:rsidR="007D3D2D">
              <w:rPr>
                <w:noProof/>
              </w:rPr>
              <w:t>data sources</w:t>
            </w:r>
            <w:r w:rsidR="00163DA7">
              <w:rPr>
                <w:noProof/>
              </w:rPr>
              <w:t xml:space="preserve"> in scope, general descriptions of data collection.</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28F97B71" w:rsidR="000B4F1A" w:rsidRDefault="00EB54D8" w:rsidP="004F4664">
            <w:pPr>
              <w:pStyle w:val="CRCoverPage"/>
              <w:spacing w:after="0"/>
              <w:ind w:left="100"/>
              <w:rPr>
                <w:noProof/>
              </w:rPr>
            </w:pPr>
            <w:r>
              <w:rPr>
                <w:noProof/>
              </w:rPr>
              <w:t>1, 4.2, 5.7.2, 5.7.8, 5.7.19, 5.7.20, 5.7.22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2A6B460" w:rsidR="000B4F1A" w:rsidRDefault="000B4F1A" w:rsidP="004F4664">
            <w:pPr>
              <w:pStyle w:val="CRCoverPage"/>
              <w:spacing w:after="0"/>
              <w:ind w:left="100"/>
              <w:rPr>
                <w:noProof/>
              </w:rPr>
            </w:pP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E946493" w14:textId="77777777" w:rsidR="00EB47BD" w:rsidRPr="004D3578" w:rsidRDefault="00EB47BD" w:rsidP="00EB47BD">
      <w:pPr>
        <w:pStyle w:val="Heading1"/>
      </w:pPr>
      <w:bookmarkStart w:id="24" w:name="_Toc2092703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1</w:t>
      </w:r>
      <w:r w:rsidRPr="004D3578">
        <w:tab/>
        <w:t>Scope</w:t>
      </w:r>
      <w:bookmarkEnd w:id="24"/>
    </w:p>
    <w:p w14:paraId="5DE3304B" w14:textId="38BB1BE3" w:rsidR="00EB47BD" w:rsidRPr="006A5AE8" w:rsidRDefault="00EB47BD" w:rsidP="00EB47BD">
      <w:pPr>
        <w:rPr>
          <w:lang w:eastAsia="zh-CN"/>
        </w:rPr>
      </w:pPr>
      <w:r w:rsidRPr="006A5AE8">
        <w:t xml:space="preserve">The present document </w:t>
      </w:r>
      <w:r w:rsidRPr="006A5AE8">
        <w:rPr>
          <w:lang w:eastAsia="zh-CN"/>
        </w:rPr>
        <w:t>specifies</w:t>
      </w:r>
      <w:r w:rsidRPr="006A5AE8">
        <w:t xml:space="preserve"> detailed </w:t>
      </w:r>
      <w:ins w:id="25" w:author="Ericsson_Maria Liang" w:date="2025-10-29T14:30:00Z">
        <w:r w:rsidR="00137C13">
          <w:t>procedures</w:t>
        </w:r>
      </w:ins>
      <w:del w:id="26" w:author="Ericsson_Maria Liang" w:date="2025-10-29T14:30:00Z">
        <w:r w:rsidRPr="006A5AE8" w:rsidDel="00137C13">
          <w:rPr>
            <w:lang w:eastAsia="zh-CN"/>
          </w:rPr>
          <w:delText xml:space="preserve">call </w:delText>
        </w:r>
        <w:r w:rsidRPr="006A5AE8" w:rsidDel="00137C13">
          <w:delText>flows</w:delText>
        </w:r>
      </w:del>
      <w:r w:rsidRPr="006A5AE8">
        <w:t xml:space="preserve"> of N</w:t>
      </w:r>
      <w:r w:rsidRPr="006A5AE8">
        <w:rPr>
          <w:lang w:eastAsia="zh-CN"/>
        </w:rPr>
        <w:t>etwork Data Analytics</w:t>
      </w:r>
      <w:r w:rsidRPr="006A5AE8">
        <w:t xml:space="preserve"> and the related data collection over </w:t>
      </w:r>
      <w:r w:rsidRPr="006A5AE8">
        <w:rPr>
          <w:lang w:eastAsia="zh-CN"/>
        </w:rPr>
        <w:t xml:space="preserve">the </w:t>
      </w:r>
      <w:proofErr w:type="spellStart"/>
      <w:r w:rsidRPr="006A5AE8">
        <w:rPr>
          <w:lang w:eastAsia="zh-CN"/>
        </w:rPr>
        <w:t>Nnwdaf</w:t>
      </w:r>
      <w:proofErr w:type="spellEnd"/>
      <w:r w:rsidRPr="006A5AE8">
        <w:rPr>
          <w:lang w:eastAsia="zh-CN"/>
        </w:rPr>
        <w:t xml:space="preserve">, </w:t>
      </w:r>
      <w:proofErr w:type="spellStart"/>
      <w:r w:rsidRPr="006A5AE8">
        <w:rPr>
          <w:lang w:eastAsia="zh-CN"/>
        </w:rPr>
        <w:t>Nsmf</w:t>
      </w:r>
      <w:proofErr w:type="spellEnd"/>
      <w:r w:rsidRPr="006A5AE8">
        <w:rPr>
          <w:lang w:eastAsia="zh-CN"/>
        </w:rPr>
        <w:t xml:space="preserve">, </w:t>
      </w:r>
      <w:proofErr w:type="spellStart"/>
      <w:r w:rsidRPr="006A5AE8">
        <w:rPr>
          <w:lang w:eastAsia="zh-CN"/>
        </w:rPr>
        <w:t>Nnsacf</w:t>
      </w:r>
      <w:proofErr w:type="spellEnd"/>
      <w:r w:rsidRPr="006A5AE8">
        <w:rPr>
          <w:lang w:eastAsia="zh-CN"/>
        </w:rPr>
        <w:t xml:space="preserve">, </w:t>
      </w:r>
      <w:proofErr w:type="spellStart"/>
      <w:r w:rsidRPr="006A5AE8">
        <w:rPr>
          <w:lang w:eastAsia="zh-CN"/>
        </w:rPr>
        <w:t>Namf</w:t>
      </w:r>
      <w:proofErr w:type="spellEnd"/>
      <w:r w:rsidRPr="006A5AE8">
        <w:rPr>
          <w:lang w:eastAsia="zh-CN"/>
        </w:rPr>
        <w:t xml:space="preserve">, </w:t>
      </w:r>
      <w:proofErr w:type="spellStart"/>
      <w:r w:rsidRPr="006A5AE8">
        <w:rPr>
          <w:lang w:eastAsia="zh-CN"/>
        </w:rPr>
        <w:t>Nnrf</w:t>
      </w:r>
      <w:proofErr w:type="spellEnd"/>
      <w:r w:rsidRPr="006A5AE8">
        <w:rPr>
          <w:lang w:eastAsia="zh-CN"/>
        </w:rPr>
        <w:t xml:space="preserve">, </w:t>
      </w:r>
      <w:proofErr w:type="spellStart"/>
      <w:r w:rsidRPr="006A5AE8">
        <w:rPr>
          <w:lang w:eastAsia="zh-CN"/>
        </w:rPr>
        <w:t>Nnssf</w:t>
      </w:r>
      <w:proofErr w:type="spellEnd"/>
      <w:r w:rsidRPr="006A5AE8">
        <w:rPr>
          <w:lang w:eastAsia="zh-CN"/>
        </w:rPr>
        <w:t xml:space="preserve">, </w:t>
      </w:r>
      <w:proofErr w:type="spellStart"/>
      <w:r w:rsidRPr="006A5AE8">
        <w:rPr>
          <w:lang w:eastAsia="zh-CN"/>
        </w:rPr>
        <w:t>Nnef</w:t>
      </w:r>
      <w:proofErr w:type="spellEnd"/>
      <w:r w:rsidRPr="006A5AE8">
        <w:rPr>
          <w:lang w:eastAsia="zh-CN"/>
        </w:rPr>
        <w:t xml:space="preserve">, Naf, </w:t>
      </w:r>
      <w:proofErr w:type="spellStart"/>
      <w:r w:rsidRPr="006A5AE8">
        <w:rPr>
          <w:lang w:eastAsia="zh-CN"/>
        </w:rPr>
        <w:t>Ndccf</w:t>
      </w:r>
      <w:proofErr w:type="spellEnd"/>
      <w:r w:rsidRPr="006A5AE8">
        <w:rPr>
          <w:lang w:eastAsia="zh-CN"/>
        </w:rPr>
        <w:t xml:space="preserve">, </w:t>
      </w:r>
      <w:proofErr w:type="spellStart"/>
      <w:r w:rsidRPr="006A5AE8">
        <w:rPr>
          <w:lang w:eastAsia="zh-CN"/>
        </w:rPr>
        <w:t>Nadrf</w:t>
      </w:r>
      <w:proofErr w:type="spellEnd"/>
      <w:r w:rsidRPr="006A5AE8">
        <w:rPr>
          <w:lang w:eastAsia="zh-CN"/>
        </w:rPr>
        <w:t>,</w:t>
      </w:r>
      <w:r w:rsidRPr="006A5AE8">
        <w:t xml:space="preserve"> </w:t>
      </w:r>
      <w:proofErr w:type="spellStart"/>
      <w:r w:rsidRPr="006A5AE8">
        <w:rPr>
          <w:lang w:eastAsia="zh-CN"/>
        </w:rPr>
        <w:t>Nmfaf</w:t>
      </w:r>
      <w:proofErr w:type="spellEnd"/>
      <w:r w:rsidRPr="006A5AE8">
        <w:rPr>
          <w:lang w:eastAsia="zh-CN"/>
        </w:rPr>
        <w:t xml:space="preserve">, </w:t>
      </w:r>
      <w:proofErr w:type="spellStart"/>
      <w:r w:rsidRPr="006A5AE8">
        <w:rPr>
          <w:lang w:eastAsia="zh-CN"/>
        </w:rPr>
        <w:t>Nudm</w:t>
      </w:r>
      <w:proofErr w:type="spellEnd"/>
      <w:r w:rsidRPr="006A5AE8">
        <w:rPr>
          <w:lang w:eastAsia="zh-CN"/>
        </w:rPr>
        <w:t xml:space="preserve">, Nupf, </w:t>
      </w:r>
      <w:proofErr w:type="spellStart"/>
      <w:r w:rsidRPr="006A5AE8">
        <w:rPr>
          <w:lang w:eastAsia="zh-CN"/>
        </w:rPr>
        <w:t>Ngmlc</w:t>
      </w:r>
      <w:proofErr w:type="spellEnd"/>
      <w:r w:rsidRPr="006A5AE8">
        <w:rPr>
          <w:lang w:eastAsia="zh-CN"/>
        </w:rPr>
        <w:t>,</w:t>
      </w:r>
      <w:r>
        <w:rPr>
          <w:lang w:eastAsia="zh-CN"/>
        </w:rPr>
        <w:t xml:space="preserve"> </w:t>
      </w:r>
      <w:proofErr w:type="spellStart"/>
      <w:r>
        <w:rPr>
          <w:lang w:eastAsia="zh-CN"/>
        </w:rPr>
        <w:t>Npcf</w:t>
      </w:r>
      <w:proofErr w:type="spellEnd"/>
      <w:r>
        <w:rPr>
          <w:lang w:eastAsia="zh-CN"/>
        </w:rPr>
        <w:t>,</w:t>
      </w:r>
      <w:r w:rsidRPr="006A5AE8">
        <w:rPr>
          <w:lang w:eastAsia="zh-CN"/>
        </w:rPr>
        <w:t xml:space="preserve"> </w:t>
      </w:r>
      <w:proofErr w:type="spellStart"/>
      <w:ins w:id="27" w:author="Ericsson_Maria Liang" w:date="2025-10-29T14:30:00Z">
        <w:r w:rsidR="00137C13">
          <w:rPr>
            <w:lang w:eastAsia="zh-CN"/>
          </w:rPr>
          <w:t>Nscp</w:t>
        </w:r>
      </w:ins>
      <w:proofErr w:type="spellEnd"/>
      <w:ins w:id="28" w:author="Ericsson_Maria Liang" w:date="2025-10-29T14:31:00Z">
        <w:r w:rsidR="00137C13">
          <w:rPr>
            <w:lang w:eastAsia="zh-CN"/>
          </w:rPr>
          <w:t xml:space="preserve"> </w:t>
        </w:r>
      </w:ins>
      <w:r w:rsidRPr="006A5AE8">
        <w:rPr>
          <w:lang w:eastAsia="zh-CN"/>
        </w:rPr>
        <w:t xml:space="preserve">and </w:t>
      </w:r>
      <w:proofErr w:type="spellStart"/>
      <w:r w:rsidRPr="006A5AE8">
        <w:rPr>
          <w:lang w:eastAsia="zh-CN"/>
        </w:rPr>
        <w:t>Nlmf</w:t>
      </w:r>
      <w:proofErr w:type="spellEnd"/>
      <w:r w:rsidRPr="006A5AE8">
        <w:rPr>
          <w:lang w:eastAsia="zh-CN"/>
        </w:rPr>
        <w:t xml:space="preserve"> service-based interfaces and/or from OAM</w:t>
      </w:r>
      <w:ins w:id="29" w:author="Ericsson_Maria Liang" w:date="2025-10-29T14:33:00Z">
        <w:r w:rsidR="00137C13">
          <w:rPr>
            <w:lang w:eastAsia="zh-CN"/>
          </w:rPr>
          <w:t xml:space="preserve"> and/or MDAF</w:t>
        </w:r>
      </w:ins>
      <w:r w:rsidRPr="006A5AE8">
        <w:rPr>
          <w:lang w:eastAsia="zh-CN"/>
        </w:rPr>
        <w:t xml:space="preserve">, </w:t>
      </w:r>
      <w:r w:rsidRPr="006A5AE8">
        <w:t xml:space="preserve">and their relationship with the </w:t>
      </w:r>
      <w:r w:rsidRPr="006A5AE8">
        <w:rPr>
          <w:lang w:eastAsia="zh-CN"/>
        </w:rPr>
        <w:t>flow</w:t>
      </w:r>
      <w:r w:rsidRPr="006A5AE8">
        <w:t xml:space="preserve"> level signalling </w:t>
      </w:r>
      <w:r w:rsidRPr="006A5AE8">
        <w:rPr>
          <w:lang w:eastAsia="zh-CN"/>
        </w:rPr>
        <w:t>in 5G system</w:t>
      </w:r>
      <w:r w:rsidRPr="006A5AE8">
        <w:t>.</w:t>
      </w:r>
    </w:p>
    <w:p w14:paraId="6FC0A5BA" w14:textId="6DE0D15B" w:rsidR="00EB47BD" w:rsidRDefault="00EB47BD" w:rsidP="00EB47BD">
      <w:pPr>
        <w:pStyle w:val="NO"/>
        <w:ind w:left="400" w:hanging="400"/>
      </w:pPr>
      <w:r>
        <w:rPr>
          <w:lang w:eastAsia="zh-CN"/>
        </w:rPr>
        <w:t>NOTE</w:t>
      </w:r>
      <w:r>
        <w:t>:</w:t>
      </w:r>
      <w:r>
        <w:tab/>
        <w:t xml:space="preserve">The </w:t>
      </w:r>
      <w:ins w:id="30" w:author="Ericsson_Maria Liang" w:date="2025-10-29T14:36:00Z">
        <w:r w:rsidR="0040375C">
          <w:t>procedures</w:t>
        </w:r>
      </w:ins>
      <w:del w:id="31" w:author="Ericsson_Maria Liang" w:date="2025-10-29T14:36:00Z">
        <w:r w:rsidDel="0040375C">
          <w:delText>call flows</w:delText>
        </w:r>
      </w:del>
      <w:r>
        <w:t xml:space="preserve"> depicted in this Technical Specification</w:t>
      </w:r>
      <w:r>
        <w:rPr>
          <w:lang w:eastAsia="zh-CN"/>
        </w:rPr>
        <w:t xml:space="preserve"> do not cover all traffic cases</w:t>
      </w:r>
      <w:r>
        <w:t>.</w:t>
      </w:r>
    </w:p>
    <w:p w14:paraId="4CA2D3C5" w14:textId="77777777" w:rsidR="00EB47BD" w:rsidRDefault="00EB47BD" w:rsidP="00EB47BD">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1DA30881" w14:textId="77777777" w:rsidR="00EB47BD" w:rsidRPr="006A5AE8" w:rsidRDefault="00EB47BD" w:rsidP="00EB47BD">
      <w:pPr>
        <w:rPr>
          <w:lang w:eastAsia="zh-CN"/>
        </w:rPr>
      </w:pPr>
      <w:r w:rsidRPr="006A5AE8">
        <w:t xml:space="preserve">Detailed </w:t>
      </w:r>
      <w:r w:rsidRPr="006A5AE8">
        <w:rPr>
          <w:lang w:eastAsia="zh-CN"/>
        </w:rPr>
        <w:t xml:space="preserve">definitions of the involved services are </w:t>
      </w:r>
      <w:r w:rsidRPr="006A5AE8">
        <w:t>provided in 3GPP TS 29.</w:t>
      </w:r>
      <w:r w:rsidRPr="006A5AE8">
        <w:rPr>
          <w:lang w:eastAsia="zh-CN"/>
        </w:rPr>
        <w:t>520</w:t>
      </w:r>
      <w:r w:rsidRPr="006A5AE8">
        <w:t> [</w:t>
      </w:r>
      <w:r w:rsidRPr="006A5AE8">
        <w:rPr>
          <w:lang w:eastAsia="zh-CN"/>
        </w:rPr>
        <w:t>5</w:t>
      </w:r>
      <w:r w:rsidRPr="006A5AE8">
        <w:t>], 3GPP TS 29.</w:t>
      </w:r>
      <w:r w:rsidRPr="006A5AE8">
        <w:rPr>
          <w:lang w:eastAsia="zh-CN"/>
        </w:rPr>
        <w:t>508</w:t>
      </w:r>
      <w:r w:rsidRPr="006A5AE8">
        <w:t> [</w:t>
      </w:r>
      <w:r w:rsidRPr="006A5AE8">
        <w:rPr>
          <w:lang w:eastAsia="zh-CN"/>
        </w:rPr>
        <w:t>6</w:t>
      </w:r>
      <w:r w:rsidRPr="006A5AE8">
        <w:t>],  3GPP TS 29.</w:t>
      </w:r>
      <w:r w:rsidRPr="006A5AE8">
        <w:rPr>
          <w:lang w:eastAsia="zh-CN"/>
        </w:rPr>
        <w:t>554</w:t>
      </w:r>
      <w:r w:rsidRPr="006A5AE8">
        <w:t> [</w:t>
      </w:r>
      <w:r w:rsidRPr="006A5AE8">
        <w:rPr>
          <w:lang w:eastAsia="zh-CN"/>
        </w:rPr>
        <w:t>8</w:t>
      </w:r>
      <w:r w:rsidRPr="006A5AE8">
        <w:t>], 3GPP TS 29.</w:t>
      </w:r>
      <w:r w:rsidRPr="006A5AE8">
        <w:rPr>
          <w:lang w:eastAsia="zh-CN"/>
        </w:rPr>
        <w:t>522</w:t>
      </w:r>
      <w:r w:rsidRPr="006A5AE8">
        <w:t> [</w:t>
      </w:r>
      <w:r w:rsidRPr="006A5AE8">
        <w:rPr>
          <w:lang w:eastAsia="zh-CN"/>
        </w:rPr>
        <w:t>10</w:t>
      </w:r>
      <w:r w:rsidRPr="006A5AE8">
        <w:t>], 3GPP TS 29.</w:t>
      </w:r>
      <w:r w:rsidRPr="006A5AE8">
        <w:rPr>
          <w:lang w:eastAsia="zh-CN"/>
        </w:rPr>
        <w:t>591</w:t>
      </w:r>
      <w:r w:rsidRPr="006A5AE8">
        <w:t> [</w:t>
      </w:r>
      <w:r w:rsidRPr="006A5AE8">
        <w:rPr>
          <w:lang w:eastAsia="zh-CN"/>
        </w:rPr>
        <w:t>11</w:t>
      </w:r>
      <w:r w:rsidRPr="006A5AE8">
        <w:t>], 3GPP TS 29.</w:t>
      </w:r>
      <w:r w:rsidRPr="006A5AE8">
        <w:rPr>
          <w:lang w:eastAsia="zh-CN"/>
        </w:rPr>
        <w:t>517</w:t>
      </w:r>
      <w:r w:rsidRPr="006A5AE8">
        <w:t> [</w:t>
      </w:r>
      <w:r w:rsidRPr="006A5AE8">
        <w:rPr>
          <w:lang w:eastAsia="zh-CN"/>
        </w:rPr>
        <w:t>12</w:t>
      </w:r>
      <w:r w:rsidRPr="006A5AE8">
        <w:t>],</w:t>
      </w:r>
      <w:r w:rsidRPr="006A5AE8">
        <w:rPr>
          <w:lang w:eastAsia="zh-CN"/>
        </w:rPr>
        <w:t xml:space="preserve"> 3GPP TS 29.551 [39],</w:t>
      </w:r>
      <w:r w:rsidRPr="006A5AE8">
        <w:t xml:space="preserve"> 3GPP TS 29.</w:t>
      </w:r>
      <w:r w:rsidRPr="006A5AE8">
        <w:rPr>
          <w:lang w:eastAsia="zh-CN"/>
        </w:rPr>
        <w:t>574</w:t>
      </w:r>
      <w:r w:rsidRPr="006A5AE8">
        <w:t> [</w:t>
      </w:r>
      <w:r w:rsidRPr="006A5AE8">
        <w:rPr>
          <w:lang w:eastAsia="zh-CN"/>
        </w:rPr>
        <w:t>15</w:t>
      </w:r>
      <w:r w:rsidRPr="006A5AE8">
        <w:t>], 3GPP TS 29.</w:t>
      </w:r>
      <w:r w:rsidRPr="006A5AE8">
        <w:rPr>
          <w:lang w:eastAsia="zh-CN"/>
        </w:rPr>
        <w:t>575</w:t>
      </w:r>
      <w:r w:rsidRPr="006A5AE8">
        <w:t> [</w:t>
      </w:r>
      <w:r w:rsidRPr="006A5AE8">
        <w:rPr>
          <w:lang w:eastAsia="zh-CN"/>
        </w:rPr>
        <w:t>16</w:t>
      </w:r>
      <w:r w:rsidRPr="006A5AE8">
        <w:t>], 3GPP TS 29.</w:t>
      </w:r>
      <w:r w:rsidRPr="006A5AE8">
        <w:rPr>
          <w:lang w:eastAsia="zh-CN"/>
        </w:rPr>
        <w:t>576</w:t>
      </w:r>
      <w:r w:rsidRPr="006A5AE8">
        <w:t> [17], 3GPP TS 29.503 [22], 3GPP TS 29.510 [23], 3GPP TS 29.507 [24], 3GPP TS 29.512 [25], 3GPP TS 29.564 [40], 3GPP TS 29.515 [41], 3GPP TS 29.572 [47], 3GPP TS 29.52</w:t>
      </w:r>
      <w:r w:rsidRPr="00350B5C">
        <w:t>3 [51]</w:t>
      </w:r>
      <w:r w:rsidRPr="006A5AE8">
        <w:t>, 3G</w:t>
      </w:r>
      <w:r w:rsidRPr="006A5AE8">
        <w:rPr>
          <w:lang w:eastAsia="zh-CN"/>
        </w:rPr>
        <w:t>PP TS </w:t>
      </w:r>
      <w:r w:rsidRPr="009E5B49">
        <w:rPr>
          <w:lang w:eastAsia="zh-CN"/>
        </w:rPr>
        <w:t>29.570</w:t>
      </w:r>
      <w:r w:rsidRPr="006A5AE8">
        <w:t> [5</w:t>
      </w:r>
      <w:r>
        <w:t>2</w:t>
      </w:r>
      <w:r w:rsidRPr="006A5AE8">
        <w:t xml:space="preserve">], </w:t>
      </w:r>
      <w:r>
        <w:t>3</w:t>
      </w:r>
      <w:r>
        <w:rPr>
          <w:lang w:eastAsia="zh-CN"/>
        </w:rPr>
        <w:t xml:space="preserve">GPP TS 29.531 [21], </w:t>
      </w:r>
      <w:r w:rsidRPr="00350B5C">
        <w:t xml:space="preserve">and 3GPP TS 29.244 [45] for NF service-based interfaces, </w:t>
      </w:r>
      <w:r w:rsidRPr="00350B5C">
        <w:rPr>
          <w:lang w:eastAsia="zh-CN"/>
        </w:rPr>
        <w:t>3GPP TS 28.552 [27], 3GPP TS 28.532 [19], 3</w:t>
      </w:r>
      <w:r w:rsidRPr="006A5AE8">
        <w:rPr>
          <w:lang w:eastAsia="zh-CN"/>
        </w:rPr>
        <w:t>GPP TS 28.533 [28], 3GPP TS 28.550 [31] , 3GPP TS</w:t>
      </w:r>
      <w:bookmarkStart w:id="32" w:name="_Hlk161667983"/>
      <w:r w:rsidRPr="006A5AE8">
        <w:rPr>
          <w:lang w:eastAsia="zh-CN"/>
        </w:rPr>
        <w:t> </w:t>
      </w:r>
      <w:bookmarkEnd w:id="32"/>
      <w:r w:rsidRPr="006A5AE8">
        <w:rPr>
          <w:rFonts w:hint="eastAsia"/>
          <w:lang w:eastAsia="zh-CN"/>
        </w:rPr>
        <w:t>28</w:t>
      </w:r>
      <w:r w:rsidRPr="006A5AE8">
        <w:rPr>
          <w:lang w:eastAsia="zh-CN"/>
        </w:rPr>
        <w:t>.</w:t>
      </w:r>
      <w:r w:rsidRPr="006A5AE8">
        <w:rPr>
          <w:rFonts w:hint="eastAsia"/>
          <w:lang w:eastAsia="zh-CN"/>
        </w:rPr>
        <w:t>554</w:t>
      </w:r>
      <w:r w:rsidRPr="006A5AE8">
        <w:rPr>
          <w:lang w:eastAsia="zh-CN"/>
        </w:rPr>
        <w:t> [30], 3GPP TS 36.331 [34], 3GPP TS 37.320 [29], 3GPP TS 38.331 [33] and 3GPP TS 38.215 [35] for data collection from OAM</w:t>
      </w:r>
      <w:r w:rsidRPr="006A5AE8">
        <w:t>.</w:t>
      </w:r>
    </w:p>
    <w:p w14:paraId="128A11D6" w14:textId="77777777" w:rsidR="00EB47BD" w:rsidRDefault="00EB47BD" w:rsidP="00EB47BD">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76C3ADDA" w14:textId="07F6D55F"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22CB8CF" w14:textId="77777777" w:rsidR="00EB47BD" w:rsidRDefault="00EB47BD" w:rsidP="00EB47BD">
      <w:pPr>
        <w:pStyle w:val="Heading2"/>
      </w:pPr>
      <w:bookmarkStart w:id="33" w:name="_Toc209270313"/>
      <w:r>
        <w:t>4.2</w:t>
      </w:r>
      <w:r>
        <w:tab/>
        <w:t>D</w:t>
      </w:r>
      <w:r w:rsidRPr="005D2CF1">
        <w:t xml:space="preserve">ata </w:t>
      </w:r>
      <w:r>
        <w:t>Collection</w:t>
      </w:r>
      <w:bookmarkEnd w:id="33"/>
    </w:p>
    <w:p w14:paraId="08BA8D4F" w14:textId="77777777" w:rsidR="00EB47BD" w:rsidRDefault="00EB47BD" w:rsidP="00EB47BD">
      <w:r w:rsidRPr="005D2CF1">
        <w:t>As depicted in Figure</w:t>
      </w:r>
      <w:r>
        <w:t> </w:t>
      </w:r>
      <w:r w:rsidRPr="005D2CF1">
        <w:t>4.</w:t>
      </w:r>
      <w:r>
        <w:t>2</w:t>
      </w:r>
      <w:r w:rsidRPr="005D2CF1">
        <w:t>-1, the 5G System architecture allows NWDAF to collect data from any 5GC NF</w:t>
      </w:r>
      <w:r>
        <w:t xml:space="preserve"> (e.g.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r>
        <w:t xml:space="preserve"> in non-roaming case. The roaming architecture </w:t>
      </w:r>
      <w:r w:rsidRPr="00D00281">
        <w:t>for data collection is defined</w:t>
      </w:r>
      <w:r>
        <w:t xml:space="preserve"> in clause 4.5.</w:t>
      </w:r>
    </w:p>
    <w:p w14:paraId="77CBB457" w14:textId="77777777" w:rsidR="00EB47BD" w:rsidRDefault="00EB47BD" w:rsidP="00EB47BD">
      <w:pPr>
        <w:pStyle w:val="TH"/>
      </w:pPr>
      <w:r w:rsidRPr="0027229F">
        <w:object w:dxaOrig="10211" w:dyaOrig="8141" w14:anchorId="0B8ED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1" o:title=""/>
          </v:shape>
          <o:OLEObject Type="Embed" ProgID="Visio.Drawing.15" ShapeID="_x0000_i1025" DrawAspect="Content" ObjectID="_1824313663" r:id="rId12"/>
        </w:object>
      </w:r>
    </w:p>
    <w:p w14:paraId="5CD2579E" w14:textId="77777777" w:rsidR="00EB47BD" w:rsidRDefault="00EB47BD" w:rsidP="00EB47BD">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0C783A38" w14:textId="77777777" w:rsidR="00EB47BD" w:rsidRPr="0027229F" w:rsidRDefault="00EB47BD" w:rsidP="00EB47BD">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7B5E2672" w14:textId="43D1AFBB" w:rsidR="00EB47BD" w:rsidRDefault="00EB47BD" w:rsidP="00EB47BD">
      <w:r w:rsidRPr="006A5AE8">
        <w:t xml:space="preserve">The Data Source NF may be AMF, SMF, UDM, UPF, GMLC, AF/DCAF, </w:t>
      </w:r>
      <w:ins w:id="34" w:author="Ericsson_Maria Liang" w:date="2025-10-29T14:48:00Z">
        <w:r w:rsidR="00F95CDA">
          <w:t xml:space="preserve">NSSF, </w:t>
        </w:r>
      </w:ins>
      <w:r w:rsidRPr="006A5AE8">
        <w:t xml:space="preserve">NSACF, LMF, </w:t>
      </w:r>
      <w:r>
        <w:t>PCF,</w:t>
      </w:r>
      <w:ins w:id="35" w:author="Ericsson_Maria Liang" w:date="2025-10-29T14:48:00Z">
        <w:r w:rsidR="00F95CDA">
          <w:t xml:space="preserve"> SCP,</w:t>
        </w:r>
      </w:ins>
      <w:r>
        <w:t xml:space="preserve"> </w:t>
      </w:r>
      <w:r w:rsidRPr="006A5AE8">
        <w:t>NRF,</w:t>
      </w:r>
      <w:r w:rsidRPr="00030BF8">
        <w:t xml:space="preserve"> </w:t>
      </w:r>
      <w:r>
        <w:t>and/or NEF/NEF(PFDF) with the related data collection procedures described in clause</w:t>
      </w:r>
      <w:r>
        <w:rPr>
          <w:lang w:val="en-US" w:eastAsia="zh-CN"/>
        </w:rPr>
        <w:t> </w:t>
      </w:r>
      <w:r>
        <w:t>5.5. If the Data Source is OAM, the NWDAF may collect relevant management data from the services in the OAM as configured by the PLMN operator</w:t>
      </w:r>
      <w:r w:rsidRPr="0010338E">
        <w:t xml:space="preserve"> </w:t>
      </w:r>
      <w:r>
        <w:t xml:space="preserve">with </w:t>
      </w:r>
      <w:r w:rsidRPr="0010338E">
        <w:t>NG RAN or 5GC performance measurements as defined in TS</w:t>
      </w:r>
      <w:bookmarkStart w:id="36" w:name="_Hlk150097461"/>
      <w:r>
        <w:t> </w:t>
      </w:r>
      <w:bookmarkEnd w:id="36"/>
      <w:r w:rsidRPr="0010338E">
        <w:t>28</w:t>
      </w:r>
      <w:r>
        <w:t>.</w:t>
      </w:r>
      <w:r w:rsidRPr="0010338E">
        <w:t>552</w:t>
      </w:r>
      <w:r>
        <w:t> </w:t>
      </w:r>
      <w:r w:rsidRPr="0010338E">
        <w:t>[</w:t>
      </w:r>
      <w:r>
        <w:t>27</w:t>
      </w:r>
      <w:r w:rsidRPr="0010338E">
        <w:t>]</w:t>
      </w:r>
      <w:r>
        <w:t xml:space="preserve"> and </w:t>
      </w:r>
      <w:r w:rsidRPr="0010338E">
        <w:t>5G End to end KPIs as defined in TS</w:t>
      </w:r>
      <w:r>
        <w:t> </w:t>
      </w:r>
      <w:r w:rsidRPr="0010338E">
        <w:t>28.554</w:t>
      </w:r>
      <w:r>
        <w:t> </w:t>
      </w:r>
      <w:r w:rsidRPr="0010338E">
        <w:t>[</w:t>
      </w:r>
      <w:r>
        <w:t>30</w:t>
      </w:r>
      <w:r w:rsidRPr="0010338E">
        <w:t>]</w:t>
      </w:r>
      <w:r>
        <w:t xml:space="preserve">. The NWDAF may use the OAM services e.g. generic performance assurance and fault supervision management services as defined in TS 28.532 [19], PM (Performance Management) services as defined in TS 28.550 [31] and/or FS (Fault Supervision) services as defined in TS 28.545 [37]. The procedure </w:t>
      </w:r>
      <w:r w:rsidRPr="00446607">
        <w:t>for data collection from OAM</w:t>
      </w:r>
      <w:r>
        <w:t xml:space="preserve"> is defined in </w:t>
      </w:r>
      <w:r w:rsidRPr="00446607">
        <w:rPr>
          <w:lang w:eastAsia="zh-CN"/>
        </w:rPr>
        <w:t>clause </w:t>
      </w:r>
      <w:r>
        <w:rPr>
          <w:lang w:eastAsia="zh-CN"/>
        </w:rPr>
        <w:t>6.2.3.2 of</w:t>
      </w:r>
      <w:r w:rsidRPr="00446607">
        <w:t xml:space="preserve"> TS 23.288 [2]</w:t>
      </w:r>
      <w:r>
        <w:t xml:space="preserve">. The NWDAF may collect the analysis results from MDAF, e.g. service experience and energy saving state analysis and/or end-to-end latency analysis in TS 28.104 [38]. The procedure </w:t>
      </w:r>
      <w:r w:rsidRPr="00446607">
        <w:t xml:space="preserve">for </w:t>
      </w:r>
      <w:r>
        <w:t>analytics</w:t>
      </w:r>
      <w:r w:rsidRPr="00446607">
        <w:t xml:space="preserve"> collection from </w:t>
      </w:r>
      <w:r>
        <w:t xml:space="preserve">MDAF is defined in </w:t>
      </w:r>
      <w:r w:rsidRPr="00446607">
        <w:rPr>
          <w:lang w:eastAsia="zh-CN"/>
        </w:rPr>
        <w:t>clause </w:t>
      </w:r>
      <w:r>
        <w:rPr>
          <w:lang w:eastAsia="zh-CN"/>
        </w:rPr>
        <w:t>6.2.14.2 of</w:t>
      </w:r>
      <w:r w:rsidRPr="00446607">
        <w:t xml:space="preserve"> TS 23.288 [2]</w:t>
      </w:r>
      <w:r>
        <w:t xml:space="preserve">. Before NWDAF requests analytics from the MDA Management Function, the NWDAF firstly discovers the MDAF via the </w:t>
      </w:r>
      <w:proofErr w:type="spellStart"/>
      <w:r>
        <w:t>MnS</w:t>
      </w:r>
      <w:proofErr w:type="spellEnd"/>
      <w:r>
        <w:t xml:space="preserve"> discovery service producer as defined in clause</w:t>
      </w:r>
      <w:r w:rsidRPr="00446607">
        <w:t> </w:t>
      </w:r>
      <w:r>
        <w:t>5 of TS</w:t>
      </w:r>
      <w:r w:rsidRPr="00446607">
        <w:t> </w:t>
      </w:r>
      <w:r>
        <w:t>28.537</w:t>
      </w:r>
      <w:r w:rsidRPr="00446607">
        <w:t> </w:t>
      </w:r>
      <w:r>
        <w:t>[42].</w:t>
      </w:r>
    </w:p>
    <w:p w14:paraId="65F5D4C7" w14:textId="77777777" w:rsidR="00EB47BD" w:rsidRPr="005D2CF1" w:rsidRDefault="00EB47BD" w:rsidP="00EB47BD">
      <w:r w:rsidRPr="0027229F">
        <w:t>For the specific analytics event, the applicable Data Source NF(s) and the related data collection procedures and scope are described in the corresponding analytics event subcl</w:t>
      </w:r>
      <w:r>
        <w:t>a</w:t>
      </w:r>
      <w:r w:rsidRPr="0027229F">
        <w:t>use within clause 5.7</w:t>
      </w:r>
      <w:r>
        <w:t>.</w:t>
      </w:r>
    </w:p>
    <w:p w14:paraId="23645E8D" w14:textId="57895CE9"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645B7542" w14:textId="77777777" w:rsidR="00EB47BD" w:rsidRDefault="00EB47BD" w:rsidP="00EB47BD">
      <w:pPr>
        <w:pStyle w:val="Heading3"/>
      </w:pPr>
      <w:bookmarkStart w:id="37" w:name="_Toc209270358"/>
      <w:r>
        <w:t>5.7.2</w:t>
      </w:r>
      <w:r>
        <w:tab/>
        <w:t>Network Slice (Instance) load level Analytics</w:t>
      </w:r>
      <w:bookmarkEnd w:id="37"/>
    </w:p>
    <w:p w14:paraId="23AE61A9" w14:textId="77CFA7EF" w:rsidR="00EB47BD" w:rsidRPr="009B1C3D" w:rsidRDefault="00EB47BD" w:rsidP="00EB47BD">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t xml:space="preserve">the </w:t>
      </w:r>
      <w:r>
        <w:t>n</w:t>
      </w:r>
      <w:r w:rsidRPr="005D2CF1">
        <w:t xml:space="preserve">etwork </w:t>
      </w:r>
      <w:r>
        <w:t>slice (</w:t>
      </w:r>
      <w:r>
        <w:rPr>
          <w:rFonts w:hint="eastAsia"/>
          <w:lang w:eastAsia="zh-CN"/>
        </w:rPr>
        <w:t>i</w:t>
      </w:r>
      <w:r>
        <w:t>nstance) load level</w:t>
      </w:r>
      <w:r w:rsidRPr="005D2CF1">
        <w:t xml:space="preserve"> </w:t>
      </w:r>
      <w:r>
        <w:rPr>
          <w:lang w:eastAsia="zh-CN"/>
        </w:rPr>
        <w:t>a</w:t>
      </w:r>
      <w:r w:rsidRPr="005D2CF1">
        <w:rPr>
          <w:lang w:eastAsia="zh-CN"/>
        </w:rPr>
        <w:t>nalytics</w:t>
      </w:r>
      <w:r>
        <w:rPr>
          <w:lang w:val="en-US"/>
        </w:rPr>
        <w:t xml:space="preserve"> which are calculated by the NWDAF based on the information collected from the </w:t>
      </w:r>
      <w:ins w:id="38" w:author="Ericsson_Maria Liang" w:date="2025-10-29T14:50:00Z">
        <w:r w:rsidR="007A54AB">
          <w:rPr>
            <w:lang w:val="en-US"/>
          </w:rPr>
          <w:t xml:space="preserve">NSSF, </w:t>
        </w:r>
      </w:ins>
      <w:r>
        <w:rPr>
          <w:lang w:val="en-US"/>
        </w:rPr>
        <w:t xml:space="preserve">NSACF, NRF, AMF, SMF and/or OAM. </w:t>
      </w:r>
      <w:r w:rsidRPr="005D2CF1">
        <w:t xml:space="preserve">If the NF is an AF </w:t>
      </w:r>
      <w:r>
        <w:t>which</w:t>
      </w:r>
      <w:r w:rsidRPr="005D2CF1">
        <w:t xml:space="preserve"> is untrusted, the AF will </w:t>
      </w:r>
      <w:r>
        <w:t>obtain</w:t>
      </w:r>
      <w:r w:rsidRPr="005D2CF1">
        <w:t xml:space="preserve"> analytics via the NEF</w:t>
      </w:r>
      <w:r>
        <w:t xml:space="preserve"> as </w:t>
      </w:r>
      <w:r>
        <w:rPr>
          <w:lang w:val="en-US"/>
        </w:rPr>
        <w:t>described</w:t>
      </w:r>
      <w:r>
        <w:t xml:space="preserve"> in</w:t>
      </w:r>
      <w:r w:rsidRPr="007543E6">
        <w:rPr>
          <w:lang w:val="en-US"/>
        </w:rPr>
        <w:t xml:space="preserve"> </w:t>
      </w:r>
      <w:r>
        <w:rPr>
          <w:lang w:val="en-US"/>
        </w:rPr>
        <w:t>clause </w:t>
      </w:r>
      <w:r>
        <w:t>5.2.2.2 and</w:t>
      </w:r>
      <w:r>
        <w:rPr>
          <w:lang w:val="en-US"/>
        </w:rPr>
        <w:t xml:space="preserve"> clause</w:t>
      </w:r>
      <w:r>
        <w:t> 5.2.3.2.</w:t>
      </w:r>
    </w:p>
    <w:p w14:paraId="73E54D75" w14:textId="77777777" w:rsidR="00EB47BD" w:rsidRDefault="00EB47BD" w:rsidP="00EB47BD">
      <w:pPr>
        <w:pStyle w:val="TH"/>
        <w:rPr>
          <w:lang w:eastAsia="zh-CN"/>
        </w:rPr>
      </w:pPr>
      <w:r>
        <w:object w:dxaOrig="11220" w:dyaOrig="16005" w14:anchorId="267B543D">
          <v:shape id="_x0000_i1026" type="#_x0000_t75" style="width:482.5pt;height:687.5pt" o:ole="">
            <v:imagedata r:id="rId13" o:title=""/>
          </v:shape>
          <o:OLEObject Type="Embed" ProgID="Visio.Drawing.15" ShapeID="_x0000_i1026" DrawAspect="Content" ObjectID="_1824313664" r:id="rId14"/>
        </w:object>
      </w:r>
    </w:p>
    <w:p w14:paraId="3ED98321" w14:textId="77777777" w:rsidR="00EB47BD" w:rsidRPr="004A00A3" w:rsidRDefault="00EB47BD" w:rsidP="00EB47BD">
      <w:pPr>
        <w:pStyle w:val="TF"/>
      </w:pPr>
      <w:r>
        <w:lastRenderedPageBreak/>
        <w:t>Figure 5</w:t>
      </w:r>
      <w:r w:rsidRPr="005D2CF1">
        <w:t>.7.</w:t>
      </w:r>
      <w:r>
        <w:t>2-</w:t>
      </w:r>
      <w:r w:rsidRPr="005D2CF1">
        <w:rPr>
          <w:lang w:eastAsia="zh-CN"/>
        </w:rPr>
        <w:t>1</w:t>
      </w:r>
      <w:r w:rsidRPr="005D2CF1">
        <w:t xml:space="preserve">: </w:t>
      </w:r>
      <w:r w:rsidRPr="005D2CF1">
        <w:rPr>
          <w:lang w:eastAsia="zh-CN"/>
        </w:rPr>
        <w:t xml:space="preserve">Procedure for </w:t>
      </w:r>
      <w:r>
        <w:t>Network Slice (Instance) load level Analytics</w:t>
      </w:r>
    </w:p>
    <w:p w14:paraId="39886C1E" w14:textId="77777777" w:rsidR="00EB47BD" w:rsidRDefault="00EB47BD" w:rsidP="00EB47BD">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network slice (instance) load level analytics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41A8A0A7" w14:textId="77777777" w:rsidR="00EB47BD" w:rsidRDefault="00EB47BD" w:rsidP="00EB47BD">
      <w:pPr>
        <w:pStyle w:val="B10"/>
      </w:pPr>
      <w:r>
        <w:rPr>
          <w:lang w:eastAsia="zh-CN"/>
        </w:rPr>
        <w:t>1b-1c.</w:t>
      </w:r>
      <w:r>
        <w:rPr>
          <w:lang w:eastAsia="zh-CN"/>
        </w:rPr>
        <w:tab/>
      </w:r>
      <w:proofErr w:type="gramStart"/>
      <w:r>
        <w:rPr>
          <w:lang w:eastAsia="zh-CN"/>
        </w:rPr>
        <w:t>In order to</w:t>
      </w:r>
      <w:proofErr w:type="gramEnd"/>
      <w:r>
        <w:rPr>
          <w:lang w:eastAsia="zh-CN"/>
        </w:rPr>
        <w:t xml:space="preserve"> obtain the </w:t>
      </w:r>
      <w:r>
        <w:t>network slice (instance) load level analytics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7D27F3C4" w14:textId="77777777" w:rsidR="00EB47BD" w:rsidRDefault="00EB47BD" w:rsidP="00EB47BD">
      <w:pPr>
        <w:pStyle w:val="B10"/>
        <w:rPr>
          <w:lang w:eastAsia="zh-CN"/>
        </w:rPr>
      </w:pPr>
      <w:r w:rsidRPr="00621B26">
        <w:rPr>
          <w:lang w:eastAsia="zh-CN"/>
        </w:rPr>
        <w:t>2a</w:t>
      </w:r>
      <w:r>
        <w:rPr>
          <w:lang w:eastAsia="zh-CN"/>
        </w:rPr>
        <w:t>-2b</w:t>
      </w:r>
      <w:r w:rsidRPr="00621B26">
        <w:rPr>
          <w:lang w:eastAsia="zh-CN"/>
        </w:rPr>
        <w:t>.</w:t>
      </w:r>
      <w:r w:rsidRPr="00621B26">
        <w:rPr>
          <w:lang w:eastAsia="zh-CN"/>
        </w:rPr>
        <w:tab/>
        <w:t>If the event is set to "</w:t>
      </w:r>
      <w:r>
        <w:rPr>
          <w:lang w:eastAsia="zh-CN"/>
        </w:rPr>
        <w:t>LOAD_LEVEL_INFORMATION</w:t>
      </w:r>
      <w:r w:rsidRPr="00621B26">
        <w:rPr>
          <w:lang w:eastAsia="zh-CN"/>
        </w:rPr>
        <w:t>"</w:t>
      </w:r>
      <w:r>
        <w:rPr>
          <w:lang w:eastAsia="zh-CN"/>
        </w:rPr>
        <w:t>/</w:t>
      </w:r>
      <w:r w:rsidRPr="00621B26">
        <w:rPr>
          <w:lang w:eastAsia="zh-CN"/>
        </w:rPr>
        <w:t>"</w:t>
      </w:r>
      <w:r w:rsidRPr="00FC1CC6">
        <w:rPr>
          <w:lang w:eastAsia="zh-CN"/>
        </w:rPr>
        <w:t>SLICE_LOAD_LEVEL</w:t>
      </w:r>
      <w:r w:rsidRPr="00621B26">
        <w:rPr>
          <w:lang w:eastAsia="zh-CN"/>
        </w:rPr>
        <w:t>"</w:t>
      </w:r>
      <w:r>
        <w:rPr>
          <w:lang w:eastAsia="zh-CN"/>
        </w:rPr>
        <w:t xml:space="preserve"> or </w:t>
      </w:r>
      <w:r w:rsidRPr="00621B26">
        <w:rPr>
          <w:lang w:eastAsia="zh-CN"/>
        </w:rPr>
        <w:t>"</w:t>
      </w:r>
      <w:r>
        <w:rPr>
          <w:lang w:eastAsia="zh-CN"/>
        </w:rPr>
        <w:t>NSI_LOAD_LEVEL</w:t>
      </w:r>
      <w:r w:rsidRPr="00621B26">
        <w:rPr>
          <w:lang w:eastAsia="zh-CN"/>
        </w:rPr>
        <w:t>"</w:t>
      </w:r>
      <w:r>
        <w:rPr>
          <w:lang w:eastAsia="zh-CN"/>
        </w:rPr>
        <w:t xml:space="preserve">, </w:t>
      </w:r>
      <w:r w:rsidRPr="005D2CF1">
        <w:rPr>
          <w:lang w:eastAsia="zh-CN"/>
        </w:rPr>
        <w:t>the NWDAF</w:t>
      </w:r>
      <w:r>
        <w:rPr>
          <w:lang w:eastAsia="zh-CN"/>
        </w:rPr>
        <w:t xml:space="preserve"> invokes </w:t>
      </w:r>
      <w:proofErr w:type="spellStart"/>
      <w:r w:rsidRPr="008C2432">
        <w:rPr>
          <w:lang w:eastAsia="zh-CN"/>
        </w:rPr>
        <w:t>Nnrf_NFDiscovery_Request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3.2.2 of 3GPP TS 29.510 [23] to</w:t>
      </w:r>
      <w:r w:rsidRPr="005D2CF1">
        <w:rPr>
          <w:lang w:eastAsia="zh-CN"/>
        </w:rPr>
        <w:t xml:space="preserve"> </w:t>
      </w:r>
      <w:r>
        <w:rPr>
          <w:lang w:eastAsia="zh-CN"/>
        </w:rPr>
        <w:t>discover</w:t>
      </w:r>
      <w:r w:rsidRPr="005D2CF1">
        <w:rPr>
          <w:lang w:eastAsia="zh-CN"/>
        </w:rPr>
        <w:t xml:space="preserve"> the </w:t>
      </w:r>
      <w:r>
        <w:rPr>
          <w:lang w:eastAsia="zh-CN"/>
        </w:rPr>
        <w:t>AMF, SMF and NSSF instance(s) relevant to the analytics filters provided in the subscription request. The NRF</w:t>
      </w:r>
      <w:r w:rsidRPr="00D411BB">
        <w:rPr>
          <w:lang w:eastAsia="zh-CN"/>
        </w:rPr>
        <w:t xml:space="preserve"> </w:t>
      </w:r>
      <w:r>
        <w:rPr>
          <w:lang w:eastAsia="zh-CN"/>
        </w:rPr>
        <w:t>responds to the NWDAF an HTTP "200 OK" response.</w:t>
      </w:r>
    </w:p>
    <w:p w14:paraId="00BFA2E3" w14:textId="77777777" w:rsidR="00EB47BD" w:rsidRPr="00041163" w:rsidRDefault="00EB47BD" w:rsidP="00EB47BD">
      <w:pPr>
        <w:pStyle w:val="B10"/>
        <w:rPr>
          <w:lang w:eastAsia="zh-CN"/>
        </w:rPr>
      </w:pPr>
      <w:r>
        <w:rPr>
          <w:lang w:eastAsia="zh-CN"/>
        </w:rPr>
        <w:t>3</w:t>
      </w:r>
      <w:r w:rsidRPr="00621B26">
        <w:rPr>
          <w:lang w:eastAsia="zh-CN"/>
        </w:rPr>
        <w:t>a</w:t>
      </w:r>
      <w:r>
        <w:rPr>
          <w:lang w:eastAsia="zh-CN"/>
        </w:rPr>
        <w:t>-3b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proofErr w:type="gramStart"/>
      <w:r w:rsidRPr="00621B26">
        <w:rPr>
          <w:lang w:eastAsia="zh-CN"/>
        </w:rPr>
        <w:t>"</w:t>
      </w:r>
      <w:r>
        <w:rPr>
          <w:lang w:eastAsia="zh-CN"/>
        </w:rPr>
        <w:t>)T</w:t>
      </w:r>
      <w:r w:rsidRPr="005D2CF1">
        <w:rPr>
          <w:lang w:eastAsia="zh-CN"/>
        </w:rPr>
        <w:t>he</w:t>
      </w:r>
      <w:proofErr w:type="gramEnd"/>
      <w:r w:rsidRPr="005D2CF1">
        <w:rPr>
          <w:lang w:eastAsia="zh-CN"/>
        </w:rPr>
        <w:t xml:space="preserve"> NWDAF</w:t>
      </w:r>
      <w:r>
        <w:rPr>
          <w:lang w:eastAsia="zh-CN"/>
        </w:rPr>
        <w:t xml:space="preserve"> may invoke </w:t>
      </w:r>
      <w:proofErr w:type="spellStart"/>
      <w:r>
        <w:rPr>
          <w:lang w:eastAsia="ko-KR"/>
        </w:rPr>
        <w:t>Nnssf_NSSelection_Get</w:t>
      </w:r>
      <w:proofErr w:type="spellEnd"/>
      <w:r w:rsidRPr="008C2432">
        <w:rPr>
          <w:lang w:eastAsia="zh-CN"/>
        </w:rPr>
        <w:t xml:space="preserve"> </w:t>
      </w:r>
      <w:r w:rsidRPr="001C476D">
        <w:rPr>
          <w:lang w:eastAsia="zh-CN"/>
        </w:rPr>
        <w:t>service operation</w:t>
      </w:r>
      <w:r>
        <w:rPr>
          <w:lang w:eastAsia="zh-CN"/>
        </w:rPr>
        <w:t xml:space="preserve"> as </w:t>
      </w:r>
      <w:r w:rsidRPr="00544BE5">
        <w:rPr>
          <w:lang w:eastAsia="zh-CN"/>
        </w:rPr>
        <w:t>described</w:t>
      </w:r>
      <w:r>
        <w:rPr>
          <w:lang w:eastAsia="zh-CN"/>
        </w:rPr>
        <w:t xml:space="preserve"> in clause </w:t>
      </w:r>
      <w:r w:rsidRPr="003B2883">
        <w:rPr>
          <w:lang w:eastAsia="zh-CN"/>
        </w:rPr>
        <w:t>5.</w:t>
      </w:r>
      <w:r>
        <w:rPr>
          <w:lang w:eastAsia="zh-CN"/>
        </w:rPr>
        <w:t>2.2.2 of 3GPP TS 29.531 [21] to</w:t>
      </w:r>
      <w:r w:rsidRPr="005D2CF1">
        <w:rPr>
          <w:lang w:eastAsia="zh-CN"/>
        </w:rPr>
        <w:t xml:space="preserve"> </w:t>
      </w:r>
      <w:r>
        <w:rPr>
          <w:lang w:eastAsia="ko-KR"/>
        </w:rPr>
        <w:t xml:space="preserve">obtain the NSI ID(s) corresponding to the S-NSSAI in the </w:t>
      </w:r>
      <w:r>
        <w:rPr>
          <w:lang w:eastAsia="zh-CN"/>
        </w:rPr>
        <w:t>subscription request. The NSSF</w:t>
      </w:r>
      <w:r w:rsidRPr="00D411BB">
        <w:rPr>
          <w:lang w:eastAsia="zh-CN"/>
        </w:rPr>
        <w:t xml:space="preserve"> </w:t>
      </w:r>
      <w:r>
        <w:rPr>
          <w:lang w:eastAsia="zh-CN"/>
        </w:rPr>
        <w:t>responds to the NWDAF an HTTP "200 OK" response.</w:t>
      </w:r>
    </w:p>
    <w:p w14:paraId="52D89B88" w14:textId="77777777" w:rsidR="00EB47BD" w:rsidRDefault="00EB47BD" w:rsidP="00EB47BD">
      <w:pPr>
        <w:pStyle w:val="B10"/>
        <w:rPr>
          <w:noProof/>
        </w:rPr>
      </w:pPr>
      <w:r>
        <w:rPr>
          <w:lang w:eastAsia="zh-CN"/>
        </w:rPr>
        <w:t>4</w:t>
      </w:r>
      <w:r w:rsidRPr="00621B26">
        <w:rPr>
          <w:lang w:eastAsia="zh-CN"/>
        </w:rPr>
        <w:t>a</w:t>
      </w:r>
      <w:r>
        <w:rPr>
          <w:lang w:eastAsia="zh-CN"/>
        </w:rPr>
        <w:t>-4b</w:t>
      </w:r>
      <w:r w:rsidRPr="00621B26">
        <w:rPr>
          <w:lang w:eastAsia="zh-CN"/>
        </w:rPr>
        <w:t>.</w:t>
      </w:r>
      <w:r w:rsidRPr="00621B26">
        <w:rPr>
          <w:lang w:eastAsia="zh-CN"/>
        </w:rPr>
        <w:tab/>
      </w:r>
      <w:r>
        <w:rPr>
          <w:lang w:eastAsia="zh-CN"/>
        </w:rPr>
        <w:t xml:space="preserve">(Only for </w:t>
      </w:r>
      <w:r w:rsidRPr="00621B26">
        <w:rPr>
          <w:lang w:eastAsia="zh-CN"/>
        </w:rPr>
        <w:t>"</w:t>
      </w:r>
      <w:r>
        <w:rPr>
          <w:lang w:eastAsia="zh-CN"/>
        </w:rPr>
        <w:t>NSI_LOAD_LEVEL</w:t>
      </w:r>
      <w:proofErr w:type="gramStart"/>
      <w:r w:rsidRPr="00621B26">
        <w:rPr>
          <w:lang w:eastAsia="zh-CN"/>
        </w:rPr>
        <w:t>"</w:t>
      </w:r>
      <w:r>
        <w:rPr>
          <w:lang w:eastAsia="zh-CN"/>
        </w:rPr>
        <w:t>)</w:t>
      </w:r>
      <w:r>
        <w:t>T</w:t>
      </w:r>
      <w:r w:rsidRPr="005D2CF1">
        <w:rPr>
          <w:lang w:eastAsia="ko-KR"/>
        </w:rPr>
        <w:t>he</w:t>
      </w:r>
      <w:proofErr w:type="gramEnd"/>
      <w:r w:rsidRPr="005D2CF1">
        <w:rPr>
          <w:lang w:eastAsia="ko-KR"/>
        </w:rPr>
        <w:t xml:space="preserve"> NWDAF</w:t>
      </w:r>
      <w:r>
        <w:rPr>
          <w:lang w:eastAsia="ko-KR"/>
        </w:rPr>
        <w:t xml:space="preserve"> may</w:t>
      </w:r>
      <w:r w:rsidRPr="005D2CF1">
        <w:rPr>
          <w:lang w:eastAsia="ko-KR"/>
        </w:rPr>
        <w:t xml:space="preserve"> </w:t>
      </w:r>
      <w:r>
        <w:rPr>
          <w:lang w:eastAsia="ko-KR"/>
        </w:rPr>
        <w:t xml:space="preserve">invoke </w:t>
      </w:r>
      <w:proofErr w:type="spellStart"/>
      <w:r w:rsidRPr="001C476D">
        <w:rPr>
          <w:lang w:eastAsia="ko-KR"/>
        </w:rPr>
        <w:t>Nnrf_NFManagement_NFStatusSubscribe</w:t>
      </w:r>
      <w:proofErr w:type="spellEnd"/>
      <w:r w:rsidRPr="001C476D">
        <w:rPr>
          <w:lang w:eastAsia="ko-KR"/>
        </w:rPr>
        <w:t xml:space="preserve"> service operation</w:t>
      </w:r>
      <w:r>
        <w:rPr>
          <w:lang w:eastAsia="ko-KR"/>
        </w:rPr>
        <w:t xml:space="preserve"> </w:t>
      </w:r>
      <w:r>
        <w:rPr>
          <w:lang w:eastAsia="zh-CN"/>
        </w:rPr>
        <w:t xml:space="preserve">as </w:t>
      </w:r>
      <w:r>
        <w:rPr>
          <w:lang w:val="en-US"/>
        </w:rPr>
        <w:t>described</w:t>
      </w:r>
      <w:r>
        <w:t xml:space="preserve"> in clause </w:t>
      </w:r>
      <w:r w:rsidRPr="003B2883">
        <w:t>5.</w:t>
      </w:r>
      <w:r>
        <w:t xml:space="preserve">2.2.5 of 3GPP TS 29.510 [23] </w:t>
      </w:r>
      <w:r>
        <w:rPr>
          <w:lang w:eastAsia="ko-KR"/>
        </w:rPr>
        <w:t>to</w:t>
      </w:r>
      <w:r w:rsidRPr="005D2CF1">
        <w:rPr>
          <w:lang w:eastAsia="ko-KR"/>
        </w:rPr>
        <w:t xml:space="preserve"> </w:t>
      </w:r>
      <w:r>
        <w:rPr>
          <w:lang w:eastAsia="ko-KR"/>
        </w:rPr>
        <w:t>subscribe to the r</w:t>
      </w:r>
      <w:r w:rsidRPr="00353E89">
        <w:t xml:space="preserve">esource </w:t>
      </w:r>
      <w:r>
        <w:t>usage</w:t>
      </w:r>
      <w:r w:rsidRPr="00353E89">
        <w:t xml:space="preserve"> information of a </w:t>
      </w:r>
      <w:r>
        <w:t>network s</w:t>
      </w:r>
      <w:r w:rsidRPr="00353E89">
        <w:t>lice instance obtained from its constituent NF instances</w:t>
      </w:r>
      <w:r>
        <w:t>. The NRF</w:t>
      </w:r>
      <w:r w:rsidRPr="00D411BB">
        <w:t xml:space="preserve"> </w:t>
      </w:r>
      <w:r>
        <w:t xml:space="preserve">responds to the NWDAF </w:t>
      </w:r>
      <w:r>
        <w:rPr>
          <w:noProof/>
        </w:rPr>
        <w:t>an HTTP "201 Created" response.</w:t>
      </w:r>
    </w:p>
    <w:p w14:paraId="5AD38BAB" w14:textId="77777777" w:rsidR="00EB47BD" w:rsidRDefault="00EB47BD" w:rsidP="00EB47BD">
      <w:pPr>
        <w:pStyle w:val="B10"/>
        <w:rPr>
          <w:noProof/>
        </w:rPr>
      </w:pPr>
      <w:r>
        <w:rPr>
          <w:lang w:eastAsia="zh-CN"/>
        </w:rPr>
        <w:t>5</w:t>
      </w:r>
      <w:r w:rsidRPr="00621B26">
        <w:rPr>
          <w:lang w:eastAsia="zh-CN"/>
        </w:rPr>
        <w:t>a</w:t>
      </w:r>
      <w:r>
        <w:rPr>
          <w:lang w:eastAsia="zh-CN"/>
        </w:rPr>
        <w:t>-5b</w:t>
      </w:r>
      <w:r w:rsidRPr="00621B26">
        <w:rPr>
          <w:lang w:eastAsia="zh-CN"/>
        </w:rPr>
        <w:t>.</w:t>
      </w:r>
      <w:r w:rsidRPr="00D63B07">
        <w:rPr>
          <w:lang w:eastAsia="zh-CN"/>
        </w:rPr>
        <w:t xml:space="preserve"> </w:t>
      </w:r>
      <w:r>
        <w:rPr>
          <w:lang w:eastAsia="zh-CN"/>
        </w:rPr>
        <w:t xml:space="preserve">(Only for </w:t>
      </w:r>
      <w:r w:rsidRPr="00621B26">
        <w:rPr>
          <w:lang w:eastAsia="zh-CN"/>
        </w:rPr>
        <w:t>"</w:t>
      </w:r>
      <w:r>
        <w:rPr>
          <w:lang w:eastAsia="zh-CN"/>
        </w:rPr>
        <w:t>NSI_LOAD_LEVEL</w:t>
      </w:r>
      <w:r w:rsidRPr="00621B26">
        <w:rPr>
          <w:lang w:eastAsia="zh-CN"/>
        </w:rPr>
        <w:t>"</w:t>
      </w:r>
      <w:r>
        <w:rPr>
          <w:lang w:eastAsia="zh-CN"/>
        </w:rPr>
        <w:t>)</w:t>
      </w:r>
      <w:r w:rsidRPr="00621B26">
        <w:rPr>
          <w:lang w:eastAsia="zh-CN"/>
        </w:rPr>
        <w:tab/>
      </w:r>
      <w:r>
        <w:t>If step 4a and step 4b</w:t>
      </w:r>
      <w:r>
        <w:rPr>
          <w:lang w:eastAsia="zh-CN"/>
        </w:rPr>
        <w:t xml:space="preserve"> are performed, the NRF may invoke </w:t>
      </w:r>
      <w:proofErr w:type="spellStart"/>
      <w:r w:rsidRPr="000E77E1">
        <w:rPr>
          <w:lang w:eastAsia="zh-CN"/>
        </w:rPr>
        <w:t>Nnrf_NFManagement_NFStatusNotify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clause 5.2</w:t>
      </w:r>
      <w:r w:rsidRPr="003B2883">
        <w:t>.2.</w:t>
      </w:r>
      <w:r>
        <w:t>6 of 3GPP TS 29.510 [23]</w:t>
      </w:r>
      <w:r w:rsidRPr="005D2CF1">
        <w:rPr>
          <w:lang w:eastAsia="zh-CN"/>
        </w:rPr>
        <w:t>.</w:t>
      </w:r>
      <w:r w:rsidRPr="00F941DA">
        <w:t xml:space="preserve"> </w:t>
      </w:r>
      <w:r>
        <w:t>The NWDAF</w:t>
      </w:r>
      <w:r w:rsidRPr="00D411BB">
        <w:t xml:space="preserve"> </w:t>
      </w:r>
      <w:r>
        <w:t xml:space="preserve">responds to the NRF </w:t>
      </w:r>
      <w:r>
        <w:rPr>
          <w:noProof/>
        </w:rPr>
        <w:t>an HTTP "204 No Content" response.</w:t>
      </w:r>
    </w:p>
    <w:p w14:paraId="00A20D92" w14:textId="77777777" w:rsidR="00EB47BD" w:rsidRDefault="00EB47BD" w:rsidP="00EB47BD">
      <w:pPr>
        <w:pStyle w:val="B10"/>
        <w:rPr>
          <w:lang w:eastAsia="zh-CN"/>
        </w:rPr>
      </w:pPr>
      <w:r>
        <w:rPr>
          <w:lang w:eastAsia="zh-CN"/>
        </w:rPr>
        <w:t>6</w:t>
      </w:r>
      <w:r w:rsidRPr="00621B26">
        <w:rPr>
          <w:lang w:eastAsia="zh-CN"/>
        </w:rPr>
        <w:t>a</w:t>
      </w:r>
      <w:r>
        <w:rPr>
          <w:lang w:eastAsia="zh-CN"/>
        </w:rPr>
        <w:t>-6b</w:t>
      </w:r>
      <w:r w:rsidRPr="00621B26">
        <w:rPr>
          <w:lang w:eastAsia="zh-CN"/>
        </w:rPr>
        <w:t>.</w:t>
      </w:r>
      <w:r w:rsidRPr="00621B26">
        <w:rPr>
          <w:lang w:eastAsia="zh-CN"/>
        </w:rPr>
        <w:tab/>
      </w:r>
      <w:r>
        <w:rPr>
          <w:lang w:eastAsia="zh-CN"/>
        </w:rPr>
        <w:t>The NWDAF may</w:t>
      </w:r>
      <w:r w:rsidRPr="005D2CF1">
        <w:rPr>
          <w:lang w:eastAsia="zh-CN"/>
        </w:rPr>
        <w:t xml:space="preserve">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sidRPr="003A5973">
        <w:rPr>
          <w:lang w:eastAsia="zh-CN"/>
        </w:rPr>
        <w:t>described</w:t>
      </w:r>
      <w:r>
        <w:rPr>
          <w:lang w:eastAsia="zh-CN"/>
        </w:rPr>
        <w:t xml:space="preserve"> in clause </w:t>
      </w:r>
      <w:r w:rsidRPr="003B2883">
        <w:rPr>
          <w:lang w:eastAsia="zh-CN"/>
        </w:rPr>
        <w:t>5.3.2.2.2</w:t>
      </w:r>
      <w:r>
        <w:rPr>
          <w:lang w:eastAsia="zh-CN"/>
        </w:rPr>
        <w:t xml:space="preserve"> of 3GPP TS 29.518 [18] to subscribe to </w:t>
      </w:r>
      <w:r w:rsidRPr="00353E89">
        <w:rPr>
          <w:lang w:eastAsia="zh-CN"/>
        </w:rPr>
        <w:t>the</w:t>
      </w:r>
      <w:r w:rsidRPr="003A5973">
        <w:rPr>
          <w:lang w:eastAsia="zh-CN"/>
        </w:rPr>
        <w:t xml:space="preserve"> </w:t>
      </w:r>
      <w:r>
        <w:rPr>
          <w:lang w:eastAsia="zh-CN"/>
        </w:rPr>
        <w:t xml:space="preserve">notification of </w:t>
      </w:r>
      <w:r w:rsidRPr="003A5973">
        <w:rPr>
          <w:lang w:eastAsia="zh-CN"/>
        </w:rPr>
        <w:t>individual UE registration/deregistration</w:t>
      </w:r>
      <w:r w:rsidRPr="00353E89">
        <w:rPr>
          <w:lang w:eastAsia="zh-CN"/>
        </w:rPr>
        <w:t xml:space="preserve"> </w:t>
      </w:r>
      <w:r w:rsidRPr="003A5973">
        <w:rPr>
          <w:lang w:eastAsia="zh-CN"/>
        </w:rPr>
        <w:t>registered to an S-NSSAI or to an S-NSSAI and NSI ID</w:t>
      </w:r>
      <w:r>
        <w:rPr>
          <w:lang w:eastAsia="zh-CN"/>
        </w:rPr>
        <w:t xml:space="preserve">, or request the </w:t>
      </w:r>
      <w:r w:rsidRPr="00353E89">
        <w:rPr>
          <w:lang w:eastAsia="zh-CN"/>
        </w:rPr>
        <w:t>tot</w:t>
      </w:r>
      <w:r w:rsidRPr="00353E89">
        <w:rPr>
          <w:lang w:eastAsia="en-GB"/>
        </w:rPr>
        <w:t>al number of UEs served by the AMF per S-NSSAI or per S-NSSAI and NSI ID</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p>
    <w:p w14:paraId="63EF4379" w14:textId="77777777" w:rsidR="00EB47BD" w:rsidRDefault="00EB47BD" w:rsidP="00EB47BD">
      <w:pPr>
        <w:pStyle w:val="B10"/>
        <w:rPr>
          <w:lang w:eastAsia="zh-CN"/>
        </w:rPr>
      </w:pPr>
      <w:r>
        <w:rPr>
          <w:lang w:eastAsia="zh-CN"/>
        </w:rPr>
        <w:t>7</w:t>
      </w:r>
      <w:r w:rsidRPr="00621B26">
        <w:rPr>
          <w:lang w:eastAsia="zh-CN"/>
        </w:rPr>
        <w:t>a</w:t>
      </w:r>
      <w:r>
        <w:rPr>
          <w:lang w:eastAsia="zh-CN"/>
        </w:rPr>
        <w:t>-7b</w:t>
      </w:r>
      <w:r w:rsidRPr="00621B26">
        <w:rPr>
          <w:lang w:eastAsia="zh-CN"/>
        </w:rPr>
        <w:t>.</w:t>
      </w:r>
      <w:r w:rsidRPr="00621B26">
        <w:rPr>
          <w:lang w:eastAsia="zh-CN"/>
        </w:rPr>
        <w:tab/>
      </w:r>
      <w:r>
        <w:t>If step 6a and step 6b</w:t>
      </w:r>
      <w:r>
        <w:rPr>
          <w:lang w:eastAsia="zh-CN"/>
        </w:rPr>
        <w:t xml:space="preserve"> are performed, the AMF invokes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p>
    <w:p w14:paraId="6CFC63F4" w14:textId="77777777" w:rsidR="00EB47BD" w:rsidRDefault="00EB47BD" w:rsidP="00EB47BD">
      <w:pPr>
        <w:pStyle w:val="B10"/>
        <w:rPr>
          <w:lang w:eastAsia="zh-CN"/>
        </w:rPr>
      </w:pPr>
      <w:r>
        <w:rPr>
          <w:lang w:eastAsia="zh-CN"/>
        </w:rPr>
        <w:t>8</w:t>
      </w:r>
      <w:r w:rsidRPr="00621B26">
        <w:rPr>
          <w:lang w:eastAsia="zh-CN"/>
        </w:rPr>
        <w:t>a</w:t>
      </w:r>
      <w:r>
        <w:rPr>
          <w:lang w:eastAsia="zh-CN"/>
        </w:rPr>
        <w:t>-8b</w:t>
      </w:r>
      <w:r w:rsidRPr="00621B26">
        <w:rPr>
          <w:lang w:eastAsia="zh-CN"/>
        </w:rPr>
        <w:t>.</w:t>
      </w:r>
      <w:r w:rsidRPr="00621B26">
        <w:rPr>
          <w:lang w:eastAsia="zh-CN"/>
        </w:rPr>
        <w:tab/>
      </w:r>
      <w:r>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to subscribe to the notification of </w:t>
      </w:r>
      <w:r w:rsidRPr="00007A30">
        <w:t>individual PDU session established or PDU session released in an S-NSSAI</w:t>
      </w:r>
      <w:r>
        <w:rPr>
          <w:lang w:eastAsia="zh-CN"/>
        </w:rPr>
        <w:t xml:space="preserve"> or request</w:t>
      </w:r>
      <w:r>
        <w:t xml:space="preserve"> the </w:t>
      </w:r>
      <w:r w:rsidRPr="003A5973">
        <w:t>total number of PDU Sessions established in a</w:t>
      </w:r>
      <w:r>
        <w:t>n</w:t>
      </w:r>
      <w:r w:rsidRPr="003A5973">
        <w:t xml:space="preserve"> S-NSSAI</w:t>
      </w:r>
      <w:r w:rsidRPr="005D2CF1">
        <w:t>.</w:t>
      </w:r>
      <w:r>
        <w:rPr>
          <w:lang w:eastAsia="zh-CN"/>
        </w:rPr>
        <w:t xml:space="preserve"> </w:t>
      </w:r>
      <w:r>
        <w:t>The SMF</w:t>
      </w:r>
      <w:r w:rsidRPr="00D411BB">
        <w:t xml:space="preserve"> </w:t>
      </w:r>
      <w:r>
        <w:t xml:space="preserve">responds to the NWDAF </w:t>
      </w:r>
      <w:r>
        <w:rPr>
          <w:noProof/>
        </w:rPr>
        <w:t>an HTTP "201 Created" response.</w:t>
      </w:r>
    </w:p>
    <w:p w14:paraId="29937BA2" w14:textId="77777777" w:rsidR="00EB47BD" w:rsidRDefault="00EB47BD" w:rsidP="00EB47BD">
      <w:pPr>
        <w:pStyle w:val="B10"/>
        <w:rPr>
          <w:noProof/>
        </w:rPr>
      </w:pPr>
      <w:r>
        <w:rPr>
          <w:lang w:eastAsia="zh-CN"/>
        </w:rPr>
        <w:t>9</w:t>
      </w:r>
      <w:r w:rsidRPr="00621B26">
        <w:rPr>
          <w:lang w:eastAsia="zh-CN"/>
        </w:rPr>
        <w:t>a</w:t>
      </w:r>
      <w:r>
        <w:rPr>
          <w:lang w:eastAsia="zh-CN"/>
        </w:rPr>
        <w:t>-9b</w:t>
      </w:r>
      <w:r w:rsidRPr="00621B26">
        <w:rPr>
          <w:lang w:eastAsia="zh-CN"/>
        </w:rPr>
        <w:t>.</w:t>
      </w:r>
      <w:r w:rsidRPr="00621B26">
        <w:rPr>
          <w:lang w:eastAsia="zh-CN"/>
        </w:rPr>
        <w:tab/>
      </w:r>
      <w:r>
        <w:t>If step 8a and step 8b</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8a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p>
    <w:p w14:paraId="19FAB039" w14:textId="77777777" w:rsidR="00EB47BD" w:rsidRDefault="00EB47BD" w:rsidP="00EB47BD">
      <w:pPr>
        <w:pStyle w:val="B10"/>
        <w:rPr>
          <w:lang w:eastAsia="zh-CN"/>
        </w:rPr>
      </w:pPr>
      <w:r>
        <w:rPr>
          <w:lang w:eastAsia="zh-CN"/>
        </w:rPr>
        <w:t>10.</w:t>
      </w:r>
      <w:r>
        <w:rPr>
          <w:lang w:eastAsia="zh-CN"/>
        </w:rPr>
        <w:tab/>
        <w:t xml:space="preserve">The NWDAF may collect </w:t>
      </w:r>
      <w:r>
        <w:rPr>
          <w:noProof/>
        </w:rPr>
        <w:t>"</w:t>
      </w:r>
      <w:r w:rsidRPr="00560C6D">
        <w:t>Performance measurement</w:t>
      </w:r>
      <w:r>
        <w:rPr>
          <w:noProof/>
        </w:rPr>
        <w:t xml:space="preserve">" </w:t>
      </w:r>
      <w:r>
        <w:rPr>
          <w:lang w:eastAsia="zh-CN"/>
        </w:rPr>
        <w:t xml:space="preserve">to the OAM </w:t>
      </w:r>
      <w:r w:rsidRPr="005D2CF1">
        <w:t xml:space="preserve">to </w:t>
      </w:r>
      <w:r>
        <w:t xml:space="preserve">get the mean </w:t>
      </w:r>
      <w:r w:rsidRPr="00E9603C">
        <w:t>number of UE</w:t>
      </w:r>
      <w:r>
        <w:t>s registered as</w:t>
      </w:r>
      <w:r>
        <w:rPr>
          <w:lang w:eastAsia="zh-CN"/>
        </w:rPr>
        <w:t xml:space="preserve"> described in </w:t>
      </w:r>
      <w:r w:rsidRPr="00A0702D">
        <w:t>clause 5</w:t>
      </w:r>
      <w:r>
        <w:t>.2</w:t>
      </w:r>
      <w:r w:rsidRPr="00A0702D">
        <w:t>.1 of TS 28.552 [</w:t>
      </w:r>
      <w:r>
        <w:t>27</w:t>
      </w:r>
      <w:r w:rsidRPr="00A0702D">
        <w:t>]</w:t>
      </w:r>
      <w:r>
        <w:t xml:space="preserve">, mean </w:t>
      </w:r>
      <w:r w:rsidRPr="00E9603C">
        <w:t xml:space="preserve">number of PDU </w:t>
      </w:r>
      <w:r>
        <w:t>s</w:t>
      </w:r>
      <w:r w:rsidRPr="00E9603C">
        <w:t>essions</w:t>
      </w:r>
      <w:r w:rsidRPr="00007A30">
        <w:t xml:space="preserve"> </w:t>
      </w:r>
      <w:r w:rsidRPr="00E9603C">
        <w:t>established</w:t>
      </w:r>
      <w:r w:rsidRPr="00CC0448">
        <w:t xml:space="preserve"> </w:t>
      </w:r>
      <w:r>
        <w:t>as</w:t>
      </w:r>
      <w:r>
        <w:rPr>
          <w:lang w:eastAsia="zh-CN"/>
        </w:rPr>
        <w:t xml:space="preserve"> described in </w:t>
      </w:r>
      <w:r w:rsidRPr="00A0702D">
        <w:t>clause 5</w:t>
      </w:r>
      <w:r>
        <w:t>.3</w:t>
      </w:r>
      <w:r w:rsidRPr="00A0702D">
        <w:t>.1 of TS 28.552 [</w:t>
      </w:r>
      <w:r>
        <w:t>27</w:t>
      </w:r>
      <w:r w:rsidRPr="00A0702D">
        <w:t>]</w:t>
      </w:r>
      <w:r>
        <w:t xml:space="preserve"> and/or</w:t>
      </w:r>
      <w:r>
        <w:rPr>
          <w:lang w:eastAsia="zh-CN"/>
        </w:rPr>
        <w:t xml:space="preserve"> </w:t>
      </w:r>
      <w:r>
        <w:t>the r</w:t>
      </w:r>
      <w:r w:rsidRPr="00E9603C">
        <w:t xml:space="preserve">esource </w:t>
      </w:r>
      <w:r>
        <w:t xml:space="preserve">usage </w:t>
      </w:r>
      <w:r w:rsidRPr="00E9603C">
        <w:t xml:space="preserve">information of a </w:t>
      </w:r>
      <w:r>
        <w:t>network s</w:t>
      </w:r>
      <w:r w:rsidRPr="00E9603C">
        <w:t>lice instance obtained from its constituent NF instances</w:t>
      </w:r>
      <w:r w:rsidRPr="00CC0448">
        <w:t xml:space="preserve"> </w:t>
      </w:r>
      <w:r>
        <w:t>as</w:t>
      </w:r>
      <w:r>
        <w:rPr>
          <w:lang w:eastAsia="zh-CN"/>
        </w:rPr>
        <w:t xml:space="preserve"> described in </w:t>
      </w:r>
      <w:r w:rsidRPr="00A0702D">
        <w:t>clause </w:t>
      </w:r>
      <w:r>
        <w:t>6.2</w:t>
      </w:r>
      <w:r w:rsidRPr="00A0702D">
        <w:t xml:space="preserve"> of TS 28.552 [</w:t>
      </w:r>
      <w:r>
        <w:t>27</w:t>
      </w:r>
      <w:r w:rsidRPr="00A0702D">
        <w:t>]</w:t>
      </w:r>
      <w:r>
        <w:t xml:space="preserve">. </w:t>
      </w:r>
      <w:r>
        <w:rPr>
          <w:lang w:eastAsia="zh-CN"/>
        </w:rPr>
        <w:t>(Obtaining t</w:t>
      </w:r>
      <w:r>
        <w:t>he r</w:t>
      </w:r>
      <w:r w:rsidRPr="00E9603C">
        <w:t xml:space="preserve">esource </w:t>
      </w:r>
      <w:r>
        <w:t xml:space="preserve">usage </w:t>
      </w:r>
      <w:r w:rsidRPr="00E9603C">
        <w:t xml:space="preserve">information of a </w:t>
      </w:r>
      <w:r>
        <w:t>network s</w:t>
      </w:r>
      <w:r w:rsidRPr="00E9603C">
        <w:t>lice instance</w:t>
      </w:r>
      <w:r>
        <w:rPr>
          <w:lang w:eastAsia="zh-CN"/>
        </w:rPr>
        <w:t xml:space="preserve"> is only applicable for </w:t>
      </w:r>
      <w:r w:rsidRPr="00621B26">
        <w:rPr>
          <w:lang w:eastAsia="zh-CN"/>
        </w:rPr>
        <w:t>"</w:t>
      </w:r>
      <w:r>
        <w:rPr>
          <w:lang w:eastAsia="zh-CN"/>
        </w:rPr>
        <w:t>NSI_LOAD_LEVEL</w:t>
      </w:r>
      <w:r w:rsidRPr="00621B26">
        <w:rPr>
          <w:lang w:eastAsia="zh-CN"/>
        </w:rPr>
        <w:t>"</w:t>
      </w:r>
      <w:r>
        <w:rPr>
          <w:lang w:eastAsia="zh-CN"/>
        </w:rPr>
        <w:t xml:space="preserve"> event).</w:t>
      </w:r>
    </w:p>
    <w:p w14:paraId="4147414A" w14:textId="77777777" w:rsidR="00EB47BD" w:rsidRPr="00007A30" w:rsidRDefault="00EB47BD" w:rsidP="00EB47BD">
      <w:pPr>
        <w:pStyle w:val="B10"/>
        <w:rPr>
          <w:lang w:eastAsia="zh-CN"/>
        </w:rPr>
      </w:pPr>
      <w:r>
        <w:rPr>
          <w:lang w:eastAsia="zh-CN"/>
        </w:rPr>
        <w:t>11</w:t>
      </w:r>
      <w:r w:rsidRPr="00621B26">
        <w:rPr>
          <w:lang w:eastAsia="zh-CN"/>
        </w:rPr>
        <w:t>a</w:t>
      </w:r>
      <w:r>
        <w:rPr>
          <w:lang w:eastAsia="zh-CN"/>
        </w:rPr>
        <w:t>-11b</w:t>
      </w:r>
      <w:r w:rsidRPr="00621B26">
        <w:rPr>
          <w:lang w:eastAsia="zh-CN"/>
        </w:rPr>
        <w:t>.</w:t>
      </w:r>
      <w:r w:rsidRPr="00621B26">
        <w:rPr>
          <w:lang w:eastAsia="zh-CN"/>
        </w:rPr>
        <w:tab/>
      </w:r>
      <w:r>
        <w:rPr>
          <w:lang w:eastAsia="zh-CN"/>
        </w:rPr>
        <w:t>T</w:t>
      </w:r>
      <w:r w:rsidRPr="005D2CF1">
        <w:rPr>
          <w:lang w:eastAsia="zh-CN"/>
        </w:rPr>
        <w:t>he NWDAF</w:t>
      </w:r>
      <w:r>
        <w:rPr>
          <w:lang w:eastAsia="zh-CN"/>
        </w:rPr>
        <w:t xml:space="preserve"> may invoke </w:t>
      </w:r>
      <w:proofErr w:type="spellStart"/>
      <w:r w:rsidRPr="00FD7EA3">
        <w:rPr>
          <w:color w:val="000000"/>
          <w:lang w:eastAsia="zh-CN"/>
        </w:rPr>
        <w:t>Nnsacf_SliceEventExposure_Subscribe</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 xml:space="preserve">3.2.2 of 3GPP TS 29.536 [20] </w:t>
      </w:r>
      <w:r>
        <w:rPr>
          <w:lang w:eastAsia="ko-KR"/>
        </w:rPr>
        <w:t xml:space="preserve">to request the </w:t>
      </w:r>
      <w:r w:rsidRPr="00127E7B">
        <w:t>number of UEs r</w:t>
      </w:r>
      <w:r>
        <w:t xml:space="preserve">egistered to the network slice </w:t>
      </w:r>
      <w:r w:rsidRPr="00127E7B">
        <w:t>and</w:t>
      </w:r>
      <w:r>
        <w:t>/or the number of PDU sessions established to the</w:t>
      </w:r>
      <w:r w:rsidRPr="00127E7B">
        <w:t xml:space="preserve"> network slice</w:t>
      </w:r>
      <w:r w:rsidRPr="00127E7B">
        <w:rPr>
          <w:rFonts w:hint="eastAsia"/>
          <w:lang w:eastAsia="zh-CN"/>
        </w:rPr>
        <w:t>.</w:t>
      </w:r>
    </w:p>
    <w:p w14:paraId="65A091C4" w14:textId="77777777" w:rsidR="00EB47BD" w:rsidRDefault="00EB47BD" w:rsidP="00EB47BD">
      <w:pPr>
        <w:pStyle w:val="B10"/>
        <w:rPr>
          <w:lang w:eastAsia="zh-CN"/>
        </w:rPr>
      </w:pPr>
      <w:r>
        <w:rPr>
          <w:lang w:eastAsia="zh-CN"/>
        </w:rPr>
        <w:t>12</w:t>
      </w:r>
      <w:r w:rsidRPr="00621B26">
        <w:rPr>
          <w:lang w:eastAsia="zh-CN"/>
        </w:rPr>
        <w:t>a</w:t>
      </w:r>
      <w:r>
        <w:rPr>
          <w:lang w:eastAsia="zh-CN"/>
        </w:rPr>
        <w:t>-12b</w:t>
      </w:r>
      <w:r w:rsidRPr="00621B26">
        <w:rPr>
          <w:lang w:eastAsia="zh-CN"/>
        </w:rPr>
        <w:t>.</w:t>
      </w:r>
      <w:r w:rsidRPr="00621B26">
        <w:rPr>
          <w:lang w:eastAsia="zh-CN"/>
        </w:rPr>
        <w:tab/>
      </w:r>
      <w:r>
        <w:rPr>
          <w:lang w:eastAsia="zh-CN"/>
        </w:rPr>
        <w:t>T</w:t>
      </w:r>
      <w:r w:rsidRPr="005D2CF1">
        <w:rPr>
          <w:lang w:eastAsia="zh-CN"/>
        </w:rPr>
        <w:t>he N</w:t>
      </w:r>
      <w:r>
        <w:rPr>
          <w:lang w:eastAsia="zh-CN"/>
        </w:rPr>
        <w:t>SAC</w:t>
      </w:r>
      <w:r w:rsidRPr="005D2CF1">
        <w:rPr>
          <w:lang w:eastAsia="zh-CN"/>
        </w:rPr>
        <w:t>F</w:t>
      </w:r>
      <w:r>
        <w:rPr>
          <w:lang w:eastAsia="zh-CN"/>
        </w:rPr>
        <w:t xml:space="preserve"> may invoke </w:t>
      </w:r>
      <w:proofErr w:type="spellStart"/>
      <w:r w:rsidRPr="00FD7EA3">
        <w:rPr>
          <w:color w:val="000000"/>
          <w:lang w:eastAsia="zh-CN"/>
        </w:rPr>
        <w:t>Nnsacf_SliceEventExposure_Notify</w:t>
      </w:r>
      <w:proofErr w:type="spellEnd"/>
      <w:r w:rsidRPr="002017A4">
        <w:rPr>
          <w:lang w:eastAsia="ko-KR"/>
        </w:rPr>
        <w:t xml:space="preserve"> </w:t>
      </w:r>
      <w:r w:rsidRPr="001C476D">
        <w:rPr>
          <w:lang w:eastAsia="ko-KR"/>
        </w:rPr>
        <w:t>service operation</w:t>
      </w:r>
      <w:r>
        <w:rPr>
          <w:lang w:eastAsia="ko-KR"/>
        </w:rPr>
        <w:t xml:space="preserve"> </w:t>
      </w:r>
      <w:r>
        <w:rPr>
          <w:lang w:eastAsia="zh-CN"/>
        </w:rPr>
        <w:t xml:space="preserve">as </w:t>
      </w:r>
      <w:r>
        <w:rPr>
          <w:lang w:val="en-US"/>
        </w:rPr>
        <w:t>described</w:t>
      </w:r>
      <w:r>
        <w:t xml:space="preserve"> in clause </w:t>
      </w:r>
      <w:r w:rsidRPr="003B2883">
        <w:t>5.</w:t>
      </w:r>
      <w:r>
        <w:t>3.2.4 of 3GPP TS 29.536 [20]</w:t>
      </w:r>
      <w:r>
        <w:rPr>
          <w:lang w:eastAsia="ko-KR"/>
        </w:rPr>
        <w:t>.</w:t>
      </w:r>
      <w:r w:rsidRPr="00D87583">
        <w:t xml:space="preserve"> </w:t>
      </w:r>
      <w:r>
        <w:t>The NWDAF</w:t>
      </w:r>
      <w:r w:rsidRPr="00D411BB">
        <w:t xml:space="preserve"> </w:t>
      </w:r>
      <w:r>
        <w:t xml:space="preserve">responds to the NSACF </w:t>
      </w:r>
      <w:r>
        <w:rPr>
          <w:noProof/>
        </w:rPr>
        <w:t>an HTTP "204 No Content" response.</w:t>
      </w:r>
    </w:p>
    <w:p w14:paraId="5C04FCE5" w14:textId="77777777" w:rsidR="00EB47BD" w:rsidRDefault="00EB47BD" w:rsidP="00EB47BD">
      <w:pPr>
        <w:pStyle w:val="B10"/>
        <w:rPr>
          <w:lang w:val="en-US"/>
        </w:rPr>
      </w:pPr>
      <w:r>
        <w:rPr>
          <w:lang w:eastAsia="zh-CN"/>
        </w:rPr>
        <w:t>13</w:t>
      </w:r>
      <w:r w:rsidRPr="00621B26">
        <w:rPr>
          <w:lang w:eastAsia="zh-CN"/>
        </w:rPr>
        <w:t>.</w:t>
      </w:r>
      <w:r w:rsidRPr="00621B26">
        <w:rPr>
          <w:lang w:eastAsia="zh-CN"/>
        </w:rPr>
        <w:tab/>
      </w:r>
      <w:r w:rsidRPr="005D2CF1">
        <w:rPr>
          <w:lang w:eastAsia="zh-CN"/>
        </w:rPr>
        <w:t xml:space="preserve">The NWDAF </w:t>
      </w:r>
      <w:r>
        <w:rPr>
          <w:lang w:eastAsia="zh-CN"/>
        </w:rPr>
        <w:t>calculates the</w:t>
      </w:r>
      <w:r w:rsidRPr="005D2CF1">
        <w:rPr>
          <w:lang w:eastAsia="zh-CN"/>
        </w:rPr>
        <w:t xml:space="preserve"> </w:t>
      </w:r>
      <w:r>
        <w:t>network slice (instance) load level analytics</w:t>
      </w:r>
      <w:r>
        <w:rPr>
          <w:lang w:eastAsia="zh-CN"/>
        </w:rPr>
        <w:t xml:space="preserve"> based on the data collected from </w:t>
      </w:r>
      <w:r>
        <w:rPr>
          <w:lang w:val="en-US"/>
        </w:rPr>
        <w:t>AMF, SMF, NRF,</w:t>
      </w:r>
      <w:r w:rsidRPr="00007A30">
        <w:rPr>
          <w:lang w:eastAsia="en-GB"/>
        </w:rPr>
        <w:t xml:space="preserve"> </w:t>
      </w:r>
      <w:r w:rsidRPr="00353E89">
        <w:rPr>
          <w:lang w:eastAsia="en-GB"/>
        </w:rPr>
        <w:t>NSACF</w:t>
      </w:r>
      <w:r>
        <w:rPr>
          <w:lang w:val="en-US"/>
        </w:rPr>
        <w:t xml:space="preserve"> and/or OAM.</w:t>
      </w:r>
    </w:p>
    <w:p w14:paraId="4666BE39" w14:textId="77777777" w:rsidR="00EB47BD" w:rsidRPr="00194D74" w:rsidRDefault="00EB47BD" w:rsidP="00EB47BD">
      <w:pPr>
        <w:pStyle w:val="B10"/>
        <w:rPr>
          <w:lang w:val="en-US" w:eastAsia="zh-CN"/>
        </w:rPr>
      </w:pPr>
      <w:r>
        <w:rPr>
          <w:lang w:val="en-US" w:eastAsia="zh-CN"/>
        </w:rPr>
        <w:t>14a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6E9C7329" w14:textId="77777777" w:rsidR="00EB47BD" w:rsidRPr="00C34704" w:rsidRDefault="00EB47BD" w:rsidP="00EB47BD">
      <w:pPr>
        <w:pStyle w:val="B10"/>
        <w:rPr>
          <w:lang w:val="en-US"/>
        </w:rPr>
      </w:pPr>
      <w:r>
        <w:rPr>
          <w:lang w:val="en-US" w:eastAsia="zh-CN"/>
        </w:rPr>
        <w:t>14b-14c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02FADFAA" w14:textId="77777777" w:rsidR="00EB47BD" w:rsidRDefault="00EB47BD" w:rsidP="00EB47BD">
      <w:pPr>
        <w:pStyle w:val="B10"/>
        <w:rPr>
          <w:lang w:eastAsia="zh-CN"/>
        </w:rPr>
      </w:pPr>
      <w:r>
        <w:rPr>
          <w:lang w:eastAsia="zh-CN"/>
        </w:rPr>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5a and step 5b</w:t>
      </w:r>
      <w:r>
        <w:rPr>
          <w:noProof/>
        </w:rPr>
        <w:t>.</w:t>
      </w:r>
    </w:p>
    <w:p w14:paraId="6D63224B" w14:textId="77777777" w:rsidR="00EB47BD" w:rsidRDefault="00EB47BD" w:rsidP="00EB47BD">
      <w:pPr>
        <w:pStyle w:val="B10"/>
        <w:rPr>
          <w:lang w:eastAsia="zh-CN"/>
        </w:rPr>
      </w:pPr>
      <w:r>
        <w:rPr>
          <w:lang w:eastAsia="zh-CN"/>
        </w:rPr>
        <w:t>16</w:t>
      </w:r>
      <w:r w:rsidRPr="00621B26">
        <w:rPr>
          <w:lang w:eastAsia="zh-CN"/>
        </w:rPr>
        <w:t>a</w:t>
      </w:r>
      <w:r>
        <w:rPr>
          <w:lang w:eastAsia="zh-CN"/>
        </w:rPr>
        <w:t>-16b</w:t>
      </w:r>
      <w:r w:rsidRPr="00621B26">
        <w:rPr>
          <w:lang w:eastAsia="zh-CN"/>
        </w:rPr>
        <w:t>.</w:t>
      </w:r>
      <w:r w:rsidRPr="00621B26">
        <w:rPr>
          <w:lang w:eastAsia="zh-CN"/>
        </w:rPr>
        <w:tab/>
      </w:r>
      <w:r>
        <w:rPr>
          <w:lang w:eastAsia="zh-CN"/>
        </w:rPr>
        <w:t>The same as step</w:t>
      </w:r>
      <w:r>
        <w:t> 7a and step 7b</w:t>
      </w:r>
      <w:r>
        <w:rPr>
          <w:noProof/>
        </w:rPr>
        <w:t>.</w:t>
      </w:r>
    </w:p>
    <w:p w14:paraId="0F279787" w14:textId="77777777" w:rsidR="00EB47BD" w:rsidRDefault="00EB47BD" w:rsidP="00EB47BD">
      <w:pPr>
        <w:pStyle w:val="B10"/>
        <w:rPr>
          <w:lang w:eastAsia="zh-CN"/>
        </w:rPr>
      </w:pPr>
      <w:r>
        <w:rPr>
          <w:lang w:eastAsia="zh-CN"/>
        </w:rPr>
        <w:t>17</w:t>
      </w:r>
      <w:r w:rsidRPr="00621B26">
        <w:rPr>
          <w:lang w:eastAsia="zh-CN"/>
        </w:rPr>
        <w:t>a</w:t>
      </w:r>
      <w:r>
        <w:rPr>
          <w:lang w:eastAsia="zh-CN"/>
        </w:rPr>
        <w:t>-17b</w:t>
      </w:r>
      <w:r w:rsidRPr="00621B26">
        <w:rPr>
          <w:lang w:eastAsia="zh-CN"/>
        </w:rPr>
        <w:t>.</w:t>
      </w:r>
      <w:r w:rsidRPr="00621B26">
        <w:rPr>
          <w:lang w:eastAsia="zh-CN"/>
        </w:rPr>
        <w:tab/>
      </w:r>
      <w:r>
        <w:rPr>
          <w:lang w:eastAsia="zh-CN"/>
        </w:rPr>
        <w:t>The same as step</w:t>
      </w:r>
      <w:r>
        <w:t> 9a and step 9b</w:t>
      </w:r>
      <w:r>
        <w:rPr>
          <w:noProof/>
        </w:rPr>
        <w:t>.</w:t>
      </w:r>
    </w:p>
    <w:p w14:paraId="7CECDF65" w14:textId="77777777" w:rsidR="00EB47BD" w:rsidRDefault="00EB47BD" w:rsidP="00EB47BD">
      <w:pPr>
        <w:pStyle w:val="B10"/>
        <w:rPr>
          <w:lang w:eastAsia="zh-CN"/>
        </w:rPr>
      </w:pPr>
      <w:r>
        <w:rPr>
          <w:lang w:eastAsia="zh-CN"/>
        </w:rPr>
        <w:t>18</w:t>
      </w:r>
      <w:r w:rsidRPr="00621B26">
        <w:rPr>
          <w:lang w:eastAsia="zh-CN"/>
        </w:rPr>
        <w:t>.</w:t>
      </w:r>
      <w:r w:rsidRPr="00621B26">
        <w:rPr>
          <w:lang w:eastAsia="zh-CN"/>
        </w:rPr>
        <w:tab/>
      </w:r>
      <w:r>
        <w:rPr>
          <w:lang w:eastAsia="zh-CN"/>
        </w:rPr>
        <w:t>The same as step</w:t>
      </w:r>
      <w:r>
        <w:t> 10</w:t>
      </w:r>
      <w:r>
        <w:rPr>
          <w:noProof/>
        </w:rPr>
        <w:t>.</w:t>
      </w:r>
    </w:p>
    <w:p w14:paraId="26431F3A" w14:textId="77777777" w:rsidR="00EB47BD" w:rsidRDefault="00EB47BD" w:rsidP="00EB47BD">
      <w:pPr>
        <w:pStyle w:val="B10"/>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12a and step 12b</w:t>
      </w:r>
      <w:r>
        <w:rPr>
          <w:noProof/>
        </w:rPr>
        <w:t>.</w:t>
      </w:r>
    </w:p>
    <w:p w14:paraId="7811BF85" w14:textId="77777777" w:rsidR="00EB47BD" w:rsidRDefault="00EB47BD" w:rsidP="00EB47BD">
      <w:pPr>
        <w:pStyle w:val="B10"/>
        <w:rPr>
          <w:lang w:eastAsia="zh-CN"/>
        </w:rPr>
      </w:pPr>
      <w:r>
        <w:rPr>
          <w:lang w:eastAsia="zh-CN"/>
        </w:rPr>
        <w:t>20</w:t>
      </w:r>
      <w:r w:rsidRPr="00621B26">
        <w:rPr>
          <w:lang w:eastAsia="zh-CN"/>
        </w:rPr>
        <w:t>.</w:t>
      </w:r>
      <w:r w:rsidRPr="00621B26">
        <w:rPr>
          <w:lang w:eastAsia="zh-CN"/>
        </w:rPr>
        <w:tab/>
      </w:r>
      <w:r>
        <w:rPr>
          <w:lang w:eastAsia="zh-CN"/>
        </w:rPr>
        <w:t>The same as step</w:t>
      </w:r>
      <w:r>
        <w:t> 13.</w:t>
      </w:r>
    </w:p>
    <w:p w14:paraId="5BED4E25" w14:textId="77777777" w:rsidR="00EB47BD" w:rsidRDefault="00EB47BD" w:rsidP="00EB47BD">
      <w:pPr>
        <w:pStyle w:val="B10"/>
        <w:rPr>
          <w:lang w:eastAsia="zh-CN"/>
        </w:rPr>
      </w:pPr>
      <w:r>
        <w:rPr>
          <w:lang w:eastAsia="zh-CN"/>
        </w:rPr>
        <w:t>21</w:t>
      </w:r>
      <w:r w:rsidRPr="00621B26">
        <w:rPr>
          <w:lang w:eastAsia="zh-CN"/>
        </w:rPr>
        <w:t>a</w:t>
      </w:r>
      <w:r>
        <w:rPr>
          <w:lang w:eastAsia="zh-CN"/>
        </w:rPr>
        <w:t>-21b</w:t>
      </w:r>
      <w:r w:rsidRPr="00621B26">
        <w:rPr>
          <w:lang w:eastAsia="zh-CN"/>
        </w:rPr>
        <w:t>.</w:t>
      </w:r>
      <w:r w:rsidRPr="00621B26">
        <w:rPr>
          <w:lang w:eastAsia="zh-CN"/>
        </w:rPr>
        <w:tab/>
      </w:r>
      <w:r>
        <w:rPr>
          <w:lang w:eastAsia="zh-CN"/>
        </w:rPr>
        <w:t>The</w:t>
      </w:r>
      <w:r w:rsidRPr="005D2CF1">
        <w:rPr>
          <w:lang w:eastAsia="zh-CN"/>
        </w:rPr>
        <w:t xml:space="preserve"> </w:t>
      </w:r>
      <w:r>
        <w:rPr>
          <w:lang w:eastAsia="zh-CN"/>
        </w:rPr>
        <w:t>same as step</w:t>
      </w:r>
      <w:r>
        <w:t> 14b and step 14c</w:t>
      </w:r>
      <w:r>
        <w:rPr>
          <w:noProof/>
        </w:rPr>
        <w:t>.</w:t>
      </w:r>
    </w:p>
    <w:p w14:paraId="39DBD2F5" w14:textId="77777777" w:rsidR="00EB47BD" w:rsidRDefault="00EB47BD" w:rsidP="00EB47BD">
      <w:pPr>
        <w:pStyle w:val="NO"/>
        <w:ind w:left="400" w:hanging="400"/>
      </w:pPr>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4138E1F6" w14:textId="77777777" w:rsidR="00EB47BD" w:rsidRDefault="00EB47BD" w:rsidP="00EB47BD">
      <w:pPr>
        <w:pStyle w:val="NO"/>
        <w:ind w:left="400" w:hanging="400"/>
      </w:pPr>
      <w:r>
        <w:lastRenderedPageBreak/>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22E97B8" w14:textId="3BBAB4A2"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395DDB55" w14:textId="77777777" w:rsidR="00573AD7" w:rsidRDefault="00573AD7" w:rsidP="00573AD7">
      <w:pPr>
        <w:pStyle w:val="Heading3"/>
      </w:pPr>
      <w:bookmarkStart w:id="39" w:name="_Toc209270361"/>
      <w:r>
        <w:t>5.7.8</w:t>
      </w:r>
      <w:r>
        <w:tab/>
      </w:r>
      <w:r w:rsidRPr="005D2CF1">
        <w:t xml:space="preserve">Expected UE behavioural </w:t>
      </w:r>
      <w:r>
        <w:t>A</w:t>
      </w:r>
      <w:r w:rsidRPr="005D2CF1">
        <w:t>nalytics</w:t>
      </w:r>
    </w:p>
    <w:p w14:paraId="60B417EE" w14:textId="2399764B" w:rsidR="00573AD7" w:rsidRDefault="00573AD7" w:rsidP="00573AD7">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NF to obtain </w:t>
      </w:r>
      <w:r w:rsidRPr="005D2CF1">
        <w:t xml:space="preserve">the </w:t>
      </w:r>
      <w:r w:rsidRPr="005D2CF1">
        <w:rPr>
          <w:lang w:eastAsia="zh-CN"/>
        </w:rPr>
        <w:t>expected</w:t>
      </w:r>
      <w:r w:rsidRPr="005D2CF1">
        <w:t xml:space="preserve"> UE behavioural parameters</w:t>
      </w:r>
      <w:r>
        <w:rPr>
          <w:lang w:val="en-US"/>
        </w:rPr>
        <w:t>, which are calculated by the NWDAF based on the information collected from the AMF, SMF,</w:t>
      </w:r>
      <w:ins w:id="40" w:author="Ericsson_Maria Liang" w:date="2025-10-29T14:51:00Z">
        <w:r w:rsidR="007A54AB">
          <w:rPr>
            <w:lang w:val="en-US"/>
          </w:rPr>
          <w:t xml:space="preserve"> UPF,</w:t>
        </w:r>
      </w:ins>
      <w:r>
        <w:rPr>
          <w:lang w:val="en-US"/>
        </w:rPr>
        <w:t xml:space="preserve"> AF and/or OAM. </w:t>
      </w:r>
      <w:r w:rsidRPr="005D2CF1">
        <w:t xml:space="preserve">If the NF is an AF </w:t>
      </w:r>
      <w:r>
        <w:t>which</w:t>
      </w:r>
      <w:r w:rsidRPr="005D2CF1">
        <w:t xml:space="preserve"> is untrusted, the AF will </w:t>
      </w:r>
      <w:r>
        <w:t>obtain</w:t>
      </w:r>
      <w:r w:rsidRPr="005D2CF1">
        <w:t xml:space="preserve"> analytics via the NEF</w:t>
      </w:r>
      <w:r>
        <w:t xml:space="preserve"> as </w:t>
      </w:r>
      <w:r>
        <w:rPr>
          <w:lang w:val="en-US"/>
        </w:rPr>
        <w:t>described</w:t>
      </w:r>
      <w:r>
        <w:t xml:space="preserve"> in</w:t>
      </w:r>
      <w:r w:rsidRPr="007543E6">
        <w:rPr>
          <w:lang w:val="en-US"/>
        </w:rPr>
        <w:t xml:space="preserve"> </w:t>
      </w:r>
      <w:r>
        <w:rPr>
          <w:lang w:val="en-US"/>
        </w:rPr>
        <w:t>clause </w:t>
      </w:r>
      <w:r>
        <w:t>5.2.2.2 and</w:t>
      </w:r>
      <w:r>
        <w:rPr>
          <w:lang w:val="en-US"/>
        </w:rPr>
        <w:t xml:space="preserve"> clause</w:t>
      </w:r>
      <w:r>
        <w:t> 5.2.3.2.</w:t>
      </w:r>
    </w:p>
    <w:p w14:paraId="7806ED4F" w14:textId="30AB4A0F" w:rsidR="00573AD7" w:rsidRPr="00E503EF" w:rsidRDefault="00573AD7" w:rsidP="00573AD7">
      <w:pPr>
        <w:pStyle w:val="TH"/>
      </w:pPr>
      <w:del w:id="41" w:author="Ericsson_Maria Liang" w:date="2025-10-29T14:53:00Z">
        <w:r w:rsidDel="007A54AB">
          <w:object w:dxaOrig="11371" w:dyaOrig="9616" w14:anchorId="4E449D92">
            <v:shape id="_x0000_i1027" type="#_x0000_t75" style="width:481.5pt;height:406.5pt" o:ole="">
              <v:imagedata r:id="rId15" o:title=""/>
            </v:shape>
            <o:OLEObject Type="Embed" ProgID="Visio.Drawing.15" ShapeID="_x0000_i1027" DrawAspect="Content" ObjectID="_1824313665" r:id="rId16"/>
          </w:object>
        </w:r>
      </w:del>
      <w:ins w:id="42" w:author="Ericsson_Maria Liang" w:date="2025-10-29T14:53:00Z">
        <w:r w:rsidR="00B533CF">
          <w:object w:dxaOrig="11391" w:dyaOrig="9630" w14:anchorId="5F946BA3">
            <v:shape id="_x0000_i1028" type="#_x0000_t75" style="width:482.5pt;height:407pt" o:ole="">
              <v:imagedata r:id="rId17" o:title=""/>
            </v:shape>
            <o:OLEObject Type="Embed" ProgID="Visio.Drawing.15" ShapeID="_x0000_i1028" DrawAspect="Content" ObjectID="_1824313666" r:id="rId18"/>
          </w:object>
        </w:r>
      </w:ins>
    </w:p>
    <w:p w14:paraId="3CCAE676" w14:textId="77777777" w:rsidR="00573AD7" w:rsidRPr="004A00A3" w:rsidRDefault="00573AD7" w:rsidP="00573AD7">
      <w:pPr>
        <w:pStyle w:val="TF"/>
      </w:pPr>
      <w:r>
        <w:t>Figure 5</w:t>
      </w:r>
      <w:r w:rsidRPr="005D2CF1">
        <w:t>.7.</w:t>
      </w:r>
      <w:r>
        <w:t>8-</w:t>
      </w:r>
      <w:r w:rsidRPr="005D2CF1">
        <w:rPr>
          <w:lang w:eastAsia="zh-CN"/>
        </w:rPr>
        <w:t>1</w:t>
      </w:r>
      <w:r w:rsidRPr="005D2CF1">
        <w:t xml:space="preserve">: </w:t>
      </w:r>
      <w:r w:rsidRPr="005D2CF1">
        <w:rPr>
          <w:lang w:eastAsia="zh-CN"/>
        </w:rPr>
        <w:t xml:space="preserve">Procedure for </w:t>
      </w:r>
      <w:r w:rsidRPr="005D2CF1">
        <w:t xml:space="preserve">Expected behavioural </w:t>
      </w:r>
      <w:r>
        <w:t>A</w:t>
      </w:r>
      <w:r w:rsidRPr="005D2CF1">
        <w:t>nalytics</w:t>
      </w:r>
    </w:p>
    <w:p w14:paraId="4EF812F6" w14:textId="77777777" w:rsidR="00573AD7" w:rsidRDefault="00573AD7" w:rsidP="00573AD7">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rsidRPr="005D2CF1">
        <w:rPr>
          <w:lang w:eastAsia="zh-CN"/>
        </w:rPr>
        <w:t>expected</w:t>
      </w:r>
      <w:r w:rsidRPr="005D2CF1">
        <w:t xml:space="preserve"> UE behavioural parameters</w:t>
      </w:r>
      <w:r>
        <w:rPr>
          <w:lang w:eastAsia="zh-CN"/>
        </w:rPr>
        <w:t xml:space="preserve">, the NF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1DFC35E5" w14:textId="77777777" w:rsidR="00573AD7" w:rsidRDefault="00573AD7" w:rsidP="00573AD7">
      <w:pPr>
        <w:pStyle w:val="B10"/>
      </w:pPr>
      <w:r>
        <w:rPr>
          <w:lang w:eastAsia="zh-CN"/>
        </w:rPr>
        <w:t>1b-1c.</w:t>
      </w:r>
      <w:r>
        <w:rPr>
          <w:lang w:eastAsia="zh-CN"/>
        </w:rPr>
        <w:tab/>
      </w:r>
      <w:proofErr w:type="gramStart"/>
      <w:r>
        <w:rPr>
          <w:lang w:eastAsia="zh-CN"/>
        </w:rPr>
        <w:t>In order to</w:t>
      </w:r>
      <w:proofErr w:type="gramEnd"/>
      <w:r>
        <w:rPr>
          <w:lang w:eastAsia="zh-CN"/>
        </w:rPr>
        <w:t xml:space="preserve"> obtain </w:t>
      </w:r>
      <w:r w:rsidRPr="005D2CF1">
        <w:rPr>
          <w:lang w:eastAsia="zh-CN"/>
        </w:rPr>
        <w:t>expected</w:t>
      </w:r>
      <w:r w:rsidRPr="005D2CF1">
        <w:t xml:space="preserve"> UE behavioural parameters</w:t>
      </w:r>
      <w:r>
        <w:rPr>
          <w:lang w:eastAsia="zh-CN"/>
        </w:rPr>
        <w:t xml:space="preserve">, the NF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6FAC5374" w14:textId="77777777" w:rsidR="00573AD7" w:rsidRDefault="00573AD7" w:rsidP="00573AD7">
      <w:pPr>
        <w:pStyle w:val="B10"/>
        <w:rPr>
          <w:lang w:eastAsia="zh-CN"/>
        </w:rPr>
      </w:pPr>
      <w:r>
        <w:t>2a.</w:t>
      </w:r>
      <w:r>
        <w:tab/>
      </w:r>
      <w:r w:rsidRPr="005D2CF1">
        <w:rPr>
          <w:lang w:eastAsia="ko-KR"/>
        </w:rPr>
        <w:t xml:space="preserve">If </w:t>
      </w:r>
      <w:r>
        <w:rPr>
          <w:lang w:eastAsia="ko-KR"/>
        </w:rPr>
        <w:t xml:space="preserve">the event </w:t>
      </w:r>
      <w:r w:rsidRPr="005D2CF1">
        <w:rPr>
          <w:lang w:eastAsia="ko-KR"/>
        </w:rPr>
        <w:t>is set to "</w:t>
      </w:r>
      <w:r>
        <w:t>UE_MOB</w:t>
      </w:r>
      <w:r>
        <w:rPr>
          <w:lang w:eastAsia="ko-KR"/>
        </w:rPr>
        <w:t>ILITY</w:t>
      </w:r>
      <w:r w:rsidRPr="005D2CF1">
        <w:rPr>
          <w:lang w:eastAsia="ko-KR"/>
        </w:rPr>
        <w:t>", the NWDAF collects data from AMF</w:t>
      </w:r>
      <w:r>
        <w:rPr>
          <w:lang w:eastAsia="ko-KR"/>
        </w:rPr>
        <w:t>,</w:t>
      </w:r>
      <w:r w:rsidRPr="005D2CF1">
        <w:rPr>
          <w:lang w:eastAsia="ko-KR"/>
        </w:rPr>
        <w:t xml:space="preserve"> AF and/or OAM </w:t>
      </w:r>
      <w:r w:rsidRPr="004A00A3">
        <w:rPr>
          <w:lang w:eastAsia="ko-KR"/>
        </w:rPr>
        <w:t>as described in clause</w:t>
      </w:r>
      <w:r>
        <w:t> </w:t>
      </w:r>
      <w:r w:rsidRPr="004A00A3">
        <w:rPr>
          <w:lang w:eastAsia="ko-KR"/>
        </w:rPr>
        <w:t>5.7.6 from step</w:t>
      </w:r>
      <w:r>
        <w:t> </w:t>
      </w:r>
      <w:r w:rsidRPr="004A00A3">
        <w:rPr>
          <w:lang w:eastAsia="ko-KR"/>
        </w:rPr>
        <w:t>2a to step</w:t>
      </w:r>
      <w:r>
        <w:t> </w:t>
      </w:r>
      <w:r w:rsidRPr="004A00A3">
        <w:rPr>
          <w:lang w:eastAsia="ko-KR"/>
        </w:rPr>
        <w:t>9</w:t>
      </w:r>
      <w:r w:rsidRPr="005D2CF1">
        <w:rPr>
          <w:lang w:eastAsia="ko-KR"/>
        </w:rPr>
        <w:t>.</w:t>
      </w:r>
    </w:p>
    <w:p w14:paraId="410A6AFF" w14:textId="663D6227" w:rsidR="00573AD7" w:rsidRDefault="00573AD7" w:rsidP="00573AD7">
      <w:pPr>
        <w:pStyle w:val="B10"/>
        <w:rPr>
          <w:lang w:eastAsia="ko-KR"/>
        </w:rPr>
      </w:pPr>
      <w:r>
        <w:t>2b.</w:t>
      </w:r>
      <w:r>
        <w:tab/>
      </w:r>
      <w:r w:rsidRPr="005D2CF1">
        <w:rPr>
          <w:lang w:eastAsia="ko-KR"/>
        </w:rPr>
        <w:t xml:space="preserve">If </w:t>
      </w:r>
      <w:r>
        <w:rPr>
          <w:lang w:eastAsia="ko-KR"/>
        </w:rPr>
        <w:t xml:space="preserve">the event </w:t>
      </w:r>
      <w:r w:rsidRPr="005D2CF1">
        <w:rPr>
          <w:lang w:eastAsia="ko-KR"/>
        </w:rPr>
        <w:t>is set to "</w:t>
      </w:r>
      <w:r>
        <w:t>UE_COMM</w:t>
      </w:r>
      <w:r w:rsidRPr="005D2CF1">
        <w:rPr>
          <w:lang w:eastAsia="ko-KR"/>
        </w:rPr>
        <w:t>", the NWDAF collects data from AMF</w:t>
      </w:r>
      <w:r>
        <w:rPr>
          <w:lang w:eastAsia="ko-KR"/>
        </w:rPr>
        <w:t>,</w:t>
      </w:r>
      <w:r w:rsidRPr="005D2CF1">
        <w:rPr>
          <w:lang w:eastAsia="ko-KR"/>
        </w:rPr>
        <w:t xml:space="preserve"> </w:t>
      </w:r>
      <w:r>
        <w:rPr>
          <w:lang w:eastAsia="ko-KR"/>
        </w:rPr>
        <w:t>SMF</w:t>
      </w:r>
      <w:ins w:id="43" w:author="Ericsson_Maria Liang" w:date="2025-10-29T15:00:00Z">
        <w:r w:rsidR="00B533CF">
          <w:rPr>
            <w:lang w:eastAsia="ko-KR"/>
          </w:rPr>
          <w:t>, UPF</w:t>
        </w:r>
      </w:ins>
      <w:r w:rsidRPr="005D2CF1">
        <w:rPr>
          <w:lang w:eastAsia="ko-KR"/>
        </w:rPr>
        <w:t xml:space="preserve"> and/or A</w:t>
      </w:r>
      <w:r>
        <w:rPr>
          <w:lang w:eastAsia="ko-KR"/>
        </w:rPr>
        <w:t>F</w:t>
      </w:r>
      <w:r w:rsidRPr="005D2CF1">
        <w:rPr>
          <w:lang w:eastAsia="ko-KR"/>
        </w:rPr>
        <w:t xml:space="preserve"> </w:t>
      </w:r>
      <w:r w:rsidRPr="00C34704">
        <w:rPr>
          <w:lang w:eastAsia="ko-KR"/>
        </w:rPr>
        <w:t>as described in clause</w:t>
      </w:r>
      <w:r>
        <w:t> </w:t>
      </w:r>
      <w:r w:rsidRPr="00C34704">
        <w:rPr>
          <w:lang w:eastAsia="ko-KR"/>
        </w:rPr>
        <w:t>5.7.7 from step</w:t>
      </w:r>
      <w:r>
        <w:t> </w:t>
      </w:r>
      <w:r w:rsidRPr="00C34704">
        <w:rPr>
          <w:lang w:eastAsia="ko-KR"/>
        </w:rPr>
        <w:t>2a to step</w:t>
      </w:r>
      <w:r>
        <w:t> </w:t>
      </w:r>
      <w:r w:rsidRPr="00C34704">
        <w:rPr>
          <w:lang w:eastAsia="ko-KR"/>
        </w:rPr>
        <w:t>9d</w:t>
      </w:r>
      <w:r>
        <w:rPr>
          <w:lang w:eastAsia="ko-KR"/>
        </w:rPr>
        <w:t>.</w:t>
      </w:r>
    </w:p>
    <w:p w14:paraId="47B79B2B" w14:textId="77777777" w:rsidR="00573AD7" w:rsidRPr="00C34704" w:rsidRDefault="00573AD7" w:rsidP="00573AD7">
      <w:pPr>
        <w:pStyle w:val="B10"/>
        <w:rPr>
          <w:lang w:val="en-US" w:eastAsia="zh-CN"/>
        </w:rPr>
      </w:pPr>
      <w:r>
        <w:rPr>
          <w:lang w:val="en-US" w:eastAsia="zh-CN"/>
        </w:rPr>
        <w:t>3</w:t>
      </w:r>
      <w:r>
        <w:rPr>
          <w:noProof/>
        </w:rPr>
        <w:t>.</w:t>
      </w:r>
      <w:r w:rsidRPr="007328EF">
        <w:rPr>
          <w:lang w:eastAsia="zh-CN"/>
        </w:rPr>
        <w:t xml:space="preserve"> </w:t>
      </w:r>
      <w:r w:rsidRPr="005D2CF1">
        <w:rPr>
          <w:lang w:eastAsia="zh-CN"/>
        </w:rPr>
        <w:t xml:space="preserve">The NWDAF </w:t>
      </w:r>
      <w:r>
        <w:rPr>
          <w:lang w:eastAsia="zh-CN"/>
        </w:rPr>
        <w:t>calculates the</w:t>
      </w:r>
      <w:r w:rsidRPr="005D2CF1">
        <w:rPr>
          <w:lang w:eastAsia="zh-CN"/>
        </w:rPr>
        <w:t xml:space="preserve"> expected</w:t>
      </w:r>
      <w:r w:rsidRPr="005D2CF1">
        <w:t xml:space="preserve"> UE behavioural parameters</w:t>
      </w:r>
      <w:r>
        <w:rPr>
          <w:lang w:eastAsia="zh-CN"/>
        </w:rPr>
        <w:t xml:space="preserve"> based on the collected data from </w:t>
      </w:r>
      <w:r>
        <w:rPr>
          <w:lang w:val="en-US"/>
        </w:rPr>
        <w:t>AMF, SMF, AF and/or OAM.</w:t>
      </w:r>
    </w:p>
    <w:p w14:paraId="69C894FD" w14:textId="77777777" w:rsidR="00573AD7" w:rsidRPr="00194D74" w:rsidRDefault="00573AD7" w:rsidP="00573AD7">
      <w:pPr>
        <w:pStyle w:val="B10"/>
        <w:rPr>
          <w:lang w:val="en-US" w:eastAsia="zh-CN"/>
        </w:rPr>
      </w:pPr>
      <w:r>
        <w:rPr>
          <w:lang w:val="en-US" w:eastAsia="zh-CN"/>
        </w:rPr>
        <w:t>4a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4F089BFB" w14:textId="77777777" w:rsidR="00573AD7" w:rsidRPr="00C34704" w:rsidRDefault="00573AD7" w:rsidP="00573AD7">
      <w:pPr>
        <w:pStyle w:val="B10"/>
        <w:rPr>
          <w:lang w:val="en-US"/>
        </w:rPr>
      </w:pPr>
      <w:r>
        <w:rPr>
          <w:lang w:val="en-US" w:eastAsia="zh-CN"/>
        </w:rPr>
        <w:t>4b-4c</w:t>
      </w:r>
      <w:r>
        <w:t>.</w:t>
      </w:r>
      <w:r w:rsidRPr="005D2CF1">
        <w:rPr>
          <w:lang w:eastAsia="zh-CN"/>
        </w:rPr>
        <w:tab/>
      </w:r>
      <w:r>
        <w:t>If step 1b and step 1c</w:t>
      </w:r>
      <w:r>
        <w:rPr>
          <w:lang w:eastAsia="zh-CN"/>
        </w:rPr>
        <w:t xml:space="preserve"> are performed, the NWDAF invokes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p>
    <w:p w14:paraId="1854BF82" w14:textId="77777777" w:rsidR="00573AD7" w:rsidRDefault="00573AD7" w:rsidP="00573AD7">
      <w:pPr>
        <w:pStyle w:val="B10"/>
        <w:rPr>
          <w:lang w:eastAsia="zh-CN"/>
        </w:rPr>
      </w:pPr>
      <w:r>
        <w:t>5a-5b.</w:t>
      </w:r>
      <w:r w:rsidRPr="005D2CF1">
        <w:rPr>
          <w:lang w:eastAsia="zh-CN"/>
        </w:rPr>
        <w:tab/>
      </w:r>
      <w:r>
        <w:rPr>
          <w:lang w:eastAsia="zh-CN"/>
        </w:rPr>
        <w:t xml:space="preserve">The AMF, SMF, AF and/or OAM send the notifications to the NWDAF if </w:t>
      </w:r>
      <w:r>
        <w:t>it has subscribed to the related events</w:t>
      </w:r>
      <w:r w:rsidRPr="00B26310">
        <w:rPr>
          <w:lang w:eastAsia="zh-CN"/>
        </w:rPr>
        <w:t xml:space="preserve"> </w:t>
      </w:r>
      <w:r>
        <w:rPr>
          <w:lang w:eastAsia="zh-CN"/>
        </w:rPr>
        <w:t>in step</w:t>
      </w:r>
      <w:r>
        <w:t> 2a or step 2b</w:t>
      </w:r>
      <w:r>
        <w:rPr>
          <w:noProof/>
        </w:rPr>
        <w:t>.</w:t>
      </w:r>
    </w:p>
    <w:p w14:paraId="0643911B" w14:textId="77777777" w:rsidR="00573AD7" w:rsidRDefault="00573AD7" w:rsidP="00573AD7">
      <w:pPr>
        <w:pStyle w:val="B10"/>
        <w:rPr>
          <w:lang w:val="en-US"/>
        </w:rPr>
      </w:pPr>
      <w:r>
        <w:rPr>
          <w:lang w:val="en-US" w:eastAsia="zh-CN"/>
        </w:rPr>
        <w:t>6</w:t>
      </w:r>
      <w:r>
        <w:t>.</w:t>
      </w:r>
      <w:r w:rsidRPr="005D2CF1">
        <w:rPr>
          <w:lang w:eastAsia="zh-CN"/>
        </w:rPr>
        <w:tab/>
        <w:t xml:space="preserve">The </w:t>
      </w:r>
      <w:r>
        <w:rPr>
          <w:lang w:eastAsia="zh-CN"/>
        </w:rPr>
        <w:t xml:space="preserve">same as </w:t>
      </w:r>
      <w:r>
        <w:t>step 3</w:t>
      </w:r>
      <w:r>
        <w:rPr>
          <w:lang w:val="en-US"/>
        </w:rPr>
        <w:t>.</w:t>
      </w:r>
    </w:p>
    <w:p w14:paraId="69227918" w14:textId="77777777" w:rsidR="00573AD7" w:rsidRDefault="00573AD7" w:rsidP="00573AD7">
      <w:pPr>
        <w:pStyle w:val="B10"/>
      </w:pPr>
      <w:r>
        <w:t>7a-7b.</w:t>
      </w:r>
      <w:r w:rsidRPr="005D2CF1">
        <w:rPr>
          <w:lang w:eastAsia="zh-CN"/>
        </w:rPr>
        <w:tab/>
      </w:r>
      <w:r>
        <w:rPr>
          <w:lang w:eastAsia="zh-CN"/>
        </w:rPr>
        <w:t>The</w:t>
      </w:r>
      <w:r w:rsidRPr="005D2CF1">
        <w:rPr>
          <w:lang w:eastAsia="zh-CN"/>
        </w:rPr>
        <w:t xml:space="preserve"> </w:t>
      </w:r>
      <w:r>
        <w:rPr>
          <w:lang w:eastAsia="zh-CN"/>
        </w:rPr>
        <w:t xml:space="preserve">same as </w:t>
      </w:r>
      <w:r>
        <w:t>step 4b and step 4c.</w:t>
      </w:r>
    </w:p>
    <w:p w14:paraId="6A8C8813" w14:textId="77777777" w:rsidR="00573AD7" w:rsidRPr="003C10D2" w:rsidRDefault="00573AD7" w:rsidP="00573AD7">
      <w:pPr>
        <w:pStyle w:val="NO"/>
        <w:ind w:left="400" w:hanging="400"/>
      </w:pPr>
      <w:r>
        <w:t>NOTE:</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4BE095A6" w14:textId="2A017507" w:rsidR="00965629" w:rsidRPr="002C393C" w:rsidRDefault="00965629" w:rsidP="009656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594A7B3B" w14:textId="77777777" w:rsidR="006F4D51" w:rsidRDefault="006F4D51" w:rsidP="006F4D51">
      <w:pPr>
        <w:pStyle w:val="Heading3"/>
      </w:pPr>
      <w:bookmarkStart w:id="44" w:name="_Hlk212469355"/>
      <w:bookmarkEnd w:id="39"/>
      <w:r w:rsidRPr="0042590E">
        <w:t>5.7.19</w:t>
      </w:r>
      <w:r>
        <w:tab/>
        <w:t>PDU Session Traffic Analytics</w:t>
      </w:r>
    </w:p>
    <w:p w14:paraId="19665B8E" w14:textId="77A3164D" w:rsidR="006F4D51" w:rsidRPr="00D87FF2" w:rsidRDefault="006F4D51" w:rsidP="006F4D51">
      <w:pPr>
        <w:rPr>
          <w:i/>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to subscribe or request PDU Session Traffic analytics</w:t>
      </w:r>
      <w:r w:rsidRPr="00D87FF2">
        <w:t xml:space="preserve"> </w:t>
      </w:r>
      <w:r w:rsidRPr="00D87FF2">
        <w:rPr>
          <w:lang w:val="en-US"/>
        </w:rPr>
        <w:t xml:space="preserve">on whether traffic of UEs via one or multiple PDU </w:t>
      </w:r>
      <w:r>
        <w:rPr>
          <w:lang w:val="en-US"/>
        </w:rPr>
        <w:t>S</w:t>
      </w:r>
      <w:r w:rsidRPr="00D87FF2">
        <w:rPr>
          <w:lang w:val="en-US"/>
        </w:rPr>
        <w:t>essions is according to the information provide</w:t>
      </w:r>
      <w:r>
        <w:rPr>
          <w:lang w:val="en-US"/>
        </w:rPr>
        <w:t xml:space="preserve">d </w:t>
      </w:r>
      <w:r w:rsidRPr="00D87FF2">
        <w:rPr>
          <w:lang w:val="en-US"/>
        </w:rPr>
        <w:t>by the service consumer</w:t>
      </w:r>
      <w:r>
        <w:rPr>
          <w:lang w:val="en-US"/>
        </w:rPr>
        <w:t xml:space="preserve"> or not</w:t>
      </w:r>
      <w:ins w:id="45" w:author="Ericsson_Maria Liang" w:date="2025-10-29T15:09:00Z">
        <w:r w:rsidR="0082241E" w:rsidRPr="0082241E">
          <w:rPr>
            <w:lang w:val="en-US"/>
          </w:rPr>
          <w:t xml:space="preserve"> </w:t>
        </w:r>
        <w:r w:rsidR="0082241E">
          <w:rPr>
            <w:lang w:val="en-US"/>
          </w:rPr>
          <w:t xml:space="preserve">based on the information collected </w:t>
        </w:r>
      </w:ins>
      <w:ins w:id="46" w:author="Ericsson_Maria Liang" w:date="2025-10-29T15:11:00Z">
        <w:r w:rsidR="0082241E" w:rsidRPr="0082241E">
          <w:rPr>
            <w:rFonts w:eastAsia="Times New Roman"/>
            <w:lang w:eastAsia="en-GB"/>
          </w:rPr>
          <w:t>from the UPF either indirectly via the SMF, or directly from the UPF</w:t>
        </w:r>
      </w:ins>
      <w:r w:rsidRPr="00D87FF2">
        <w:rPr>
          <w:lang w:val="en-US"/>
        </w:rPr>
        <w:t>.</w:t>
      </w:r>
    </w:p>
    <w:p w14:paraId="06D31741" w14:textId="77777777" w:rsidR="006F4D51" w:rsidRDefault="006F4D51" w:rsidP="006F4D51">
      <w:pPr>
        <w:pStyle w:val="TH"/>
      </w:pPr>
      <w:r>
        <w:object w:dxaOrig="15400" w:dyaOrig="13381" w14:anchorId="5BBC13A5">
          <v:shape id="_x0000_i1029" type="#_x0000_t75" style="width:482pt;height:419pt" o:ole="">
            <v:imagedata r:id="rId19" o:title=""/>
          </v:shape>
          <o:OLEObject Type="Embed" ProgID="Visio.Drawing.15" ShapeID="_x0000_i1029" DrawAspect="Content" ObjectID="_1824313667" r:id="rId20"/>
        </w:object>
      </w:r>
    </w:p>
    <w:p w14:paraId="6B2FC2B8" w14:textId="77777777" w:rsidR="006F4D51" w:rsidRPr="005D2CF1" w:rsidRDefault="006F4D51" w:rsidP="006F4D51">
      <w:pPr>
        <w:pStyle w:val="TF"/>
      </w:pPr>
      <w:r>
        <w:t>Figure 5</w:t>
      </w:r>
      <w:r w:rsidRPr="005D2CF1">
        <w:t>.7.</w:t>
      </w:r>
      <w:r>
        <w:t>19-</w:t>
      </w:r>
      <w:r w:rsidRPr="005D2CF1">
        <w:t xml:space="preserve">1: Procedure for </w:t>
      </w:r>
      <w:r>
        <w:t>PDU Session Traffic Analytics</w:t>
      </w:r>
    </w:p>
    <w:p w14:paraId="224E1032" w14:textId="77777777" w:rsidR="006F4D51" w:rsidRDefault="006F4D51" w:rsidP="006F4D51">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t>PDU Session Traffic</w:t>
      </w:r>
      <w:r>
        <w:rPr>
          <w:lang w:val="en-US"/>
        </w:rPr>
        <w:t xml:space="preserve"> analytics</w:t>
      </w:r>
      <w:r>
        <w:rPr>
          <w:lang w:eastAsia="zh-CN"/>
        </w:rPr>
        <w:t xml:space="preserve">, the NWDAF service consumer (e.g. PCF)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p>
    <w:p w14:paraId="27D011AD" w14:textId="77777777" w:rsidR="006F4D51" w:rsidRDefault="006F4D51" w:rsidP="006F4D51">
      <w:pPr>
        <w:pStyle w:val="B10"/>
      </w:pPr>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PDU Session Traffic</w:t>
      </w:r>
      <w:r>
        <w:t xml:space="preserve"> </w:t>
      </w:r>
      <w:r>
        <w:rPr>
          <w:lang w:val="en-US"/>
        </w:rPr>
        <w:t>analytics</w:t>
      </w:r>
      <w:r>
        <w:rPr>
          <w:lang w:eastAsia="zh-CN"/>
        </w:rPr>
        <w:t xml:space="preserve">, the NWDAF service consumer (e.g. PCF)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p>
    <w:p w14:paraId="7442E692" w14:textId="77777777" w:rsidR="006F4D51" w:rsidRDefault="006F4D51" w:rsidP="006F4D51">
      <w:pPr>
        <w:pStyle w:val="B10"/>
        <w:rPr>
          <w:lang w:eastAsia="zh-CN"/>
        </w:rPr>
      </w:pPr>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p>
    <w:p w14:paraId="45946F3E" w14:textId="77777777" w:rsidR="006F4D51" w:rsidRDefault="006F4D51" w:rsidP="006F4D51">
      <w:pPr>
        <w:pStyle w:val="B10"/>
        <w:rPr>
          <w:lang w:eastAsia="zh-CN"/>
        </w:rPr>
      </w:pPr>
      <w:r>
        <w:rPr>
          <w:lang w:eastAsia="zh-CN"/>
        </w:rPr>
        <w:t>3a-3b.</w:t>
      </w:r>
      <w:r>
        <w:rPr>
          <w:lang w:eastAsia="zh-CN"/>
        </w:rPr>
        <w:tab/>
        <w:t>[Conditional Option 1]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w:t>
      </w:r>
      <w:r w:rsidRPr="00A96BA7">
        <w:rPr>
          <w:lang w:eastAsia="en-GB"/>
        </w:rPr>
        <w:t>"</w:t>
      </w:r>
      <w:proofErr w:type="spellStart"/>
      <w:r w:rsidRPr="00A96BA7">
        <w:rPr>
          <w:lang w:eastAsia="en-GB"/>
        </w:rPr>
        <w:t>UserDataUsageMeasures</w:t>
      </w:r>
      <w:proofErr w:type="spellEnd"/>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p>
    <w:p w14:paraId="6A7C6F45" w14:textId="77777777" w:rsidR="006F4D51" w:rsidRPr="00123E54" w:rsidRDefault="006F4D51" w:rsidP="006F4D51">
      <w:pPr>
        <w:pStyle w:val="B10"/>
        <w:rPr>
          <w:lang w:eastAsia="zh-CN"/>
        </w:rPr>
      </w:pPr>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w:t>
      </w:r>
      <w:r w:rsidRPr="00A96BA7">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p>
    <w:p w14:paraId="42C58A6D" w14:textId="77777777" w:rsidR="006F4D51" w:rsidRPr="00123E54" w:rsidRDefault="006F4D51" w:rsidP="006F4D51">
      <w:pPr>
        <w:pStyle w:val="B10"/>
        <w:rPr>
          <w:lang w:eastAsia="zh-CN"/>
        </w:rPr>
      </w:pPr>
      <w:r>
        <w:rPr>
          <w:lang w:eastAsia="zh-CN"/>
        </w:rPr>
        <w:t>5a-5b.</w:t>
      </w:r>
      <w:r>
        <w:rPr>
          <w:lang w:eastAsia="zh-CN"/>
        </w:rPr>
        <w:tab/>
        <w:t>[Conditional Option 2] T</w:t>
      </w:r>
      <w:r w:rsidRPr="005D2CF1">
        <w:rPr>
          <w:lang w:eastAsia="zh-CN"/>
        </w:rPr>
        <w:t xml:space="preserve">he </w:t>
      </w:r>
      <w:r>
        <w:rPr>
          <w:lang w:eastAsia="zh-CN"/>
        </w:rPr>
        <w:t>NWDAF</w:t>
      </w:r>
      <w:r w:rsidRPr="005D2CF1">
        <w:rPr>
          <w:lang w:eastAsia="zh-CN"/>
        </w:rPr>
        <w:t xml:space="preserve"> </w:t>
      </w:r>
      <w:r>
        <w:rPr>
          <w:lang w:eastAsia="zh-CN"/>
        </w:rPr>
        <w:t xml:space="preserve">may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retrieve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p>
    <w:p w14:paraId="2F5C41B4" w14:textId="77777777" w:rsidR="006F4D51" w:rsidRDefault="006F4D51" w:rsidP="006F4D51">
      <w:pPr>
        <w:pStyle w:val="NO"/>
        <w:ind w:left="400" w:hanging="400"/>
      </w:pPr>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p>
    <w:p w14:paraId="01516286" w14:textId="77777777" w:rsidR="006F4D51" w:rsidRDefault="006F4D51" w:rsidP="006F4D51">
      <w:pPr>
        <w:pStyle w:val="B10"/>
        <w:rPr>
          <w:lang w:eastAsia="zh-CN"/>
        </w:rPr>
      </w:pPr>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2A3D50C6" w14:textId="77777777" w:rsidR="006F4D51" w:rsidRPr="00123E54" w:rsidRDefault="006F4D51" w:rsidP="006F4D51">
      <w:pPr>
        <w:pStyle w:val="B10"/>
        <w:rPr>
          <w:lang w:eastAsia="zh-CN"/>
        </w:rPr>
      </w:pPr>
      <w:r>
        <w:rPr>
          <w:lang w:eastAsia="zh-CN"/>
        </w:rPr>
        <w:t>7.</w:t>
      </w:r>
      <w:r>
        <w:rPr>
          <w:lang w:eastAsia="zh-CN"/>
        </w:rPr>
        <w:tab/>
      </w:r>
      <w:r w:rsidRPr="006F4647">
        <w:rPr>
          <w:lang w:eastAsia="zh-CN"/>
        </w:rPr>
        <w:t>The NWDAF derives analytics indicating a list of UEs and the</w:t>
      </w:r>
      <w:r>
        <w:rPr>
          <w:lang w:eastAsia="zh-CN"/>
        </w:rPr>
        <w:t>ir</w:t>
      </w:r>
      <w:r w:rsidRPr="006F4647">
        <w:rPr>
          <w:lang w:eastAsia="zh-CN"/>
        </w:rPr>
        <w:t xml:space="preserve"> </w:t>
      </w:r>
      <w:r>
        <w:rPr>
          <w:lang w:eastAsia="zh-CN"/>
        </w:rPr>
        <w:t xml:space="preserve">detected </w:t>
      </w:r>
      <w:r w:rsidRPr="006F4647">
        <w:rPr>
          <w:lang w:eastAsia="zh-CN"/>
        </w:rPr>
        <w:t xml:space="preserve">traffic </w:t>
      </w:r>
      <w:r>
        <w:rPr>
          <w:lang w:eastAsia="zh-CN"/>
        </w:rPr>
        <w:t xml:space="preserve">that is matched </w:t>
      </w:r>
      <w:r w:rsidRPr="006F4647">
        <w:rPr>
          <w:lang w:eastAsia="zh-CN"/>
        </w:rPr>
        <w:t xml:space="preserve">according to the information provided by the consumer (i.e. Traffic Descriptor, S-NSSAI and DNN), including its volume and a list of UEs </w:t>
      </w:r>
      <w:r>
        <w:rPr>
          <w:lang w:eastAsia="zh-CN"/>
        </w:rPr>
        <w:t>and their detected</w:t>
      </w:r>
      <w:r w:rsidRPr="006F4647">
        <w:rPr>
          <w:lang w:eastAsia="zh-CN"/>
        </w:rPr>
        <w:t xml:space="preserve"> traffic that it is not </w:t>
      </w:r>
      <w:r>
        <w:rPr>
          <w:lang w:eastAsia="zh-CN"/>
        </w:rPr>
        <w:t>matched</w:t>
      </w:r>
      <w:r w:rsidRPr="006F4647">
        <w:rPr>
          <w:lang w:eastAsia="zh-CN"/>
        </w:rPr>
        <w:t xml:space="preserve"> according to the information provided by the consumer (i.e. Traffic Descriptor, S-NSSAI and DNN) including its volume</w:t>
      </w:r>
      <w:r w:rsidRPr="00123E54">
        <w:rPr>
          <w:lang w:eastAsia="zh-CN"/>
        </w:rPr>
        <w:t>.</w:t>
      </w:r>
    </w:p>
    <w:p w14:paraId="0D508836" w14:textId="77777777" w:rsidR="006F4D51" w:rsidRDefault="006F4D51" w:rsidP="006F4D51">
      <w:pPr>
        <w:pStyle w:val="B10"/>
        <w:rPr>
          <w:lang w:eastAsia="zh-CN"/>
        </w:rPr>
      </w:pPr>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p>
    <w:p w14:paraId="65863B25" w14:textId="77777777" w:rsidR="006F4D51" w:rsidRPr="00123E54" w:rsidRDefault="006F4D51" w:rsidP="006F4D51">
      <w:pPr>
        <w:pStyle w:val="B10"/>
        <w:rPr>
          <w:lang w:val="en-US"/>
        </w:rPr>
      </w:pPr>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p>
    <w:p w14:paraId="6997F37C" w14:textId="77777777" w:rsidR="006F4D51" w:rsidRDefault="006F4D51" w:rsidP="006F4D51">
      <w:pPr>
        <w:pStyle w:val="NO"/>
        <w:ind w:left="400" w:hanging="400"/>
      </w:pPr>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564D9EE" w14:textId="77777777" w:rsidR="006F4D51" w:rsidRDefault="006F4D51" w:rsidP="006F4D51">
      <w:pPr>
        <w:pStyle w:val="NO"/>
        <w:ind w:left="400" w:hanging="400"/>
      </w:pPr>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0F35ACD5" w14:textId="54CFBA71" w:rsidR="00D50A60" w:rsidRPr="002C393C" w:rsidRDefault="00D50A60" w:rsidP="00D50A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965629">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D56A4CB" w14:textId="77777777" w:rsidR="00546A04" w:rsidRDefault="00546A04" w:rsidP="00546A04">
      <w:pPr>
        <w:pStyle w:val="Heading3"/>
      </w:pPr>
      <w:bookmarkStart w:id="47" w:name="_Toc209270376"/>
      <w:bookmarkEnd w:id="44"/>
      <w:r>
        <w:t>5.7.20</w:t>
      </w:r>
      <w:r>
        <w:tab/>
      </w:r>
      <w:r w:rsidRPr="00DA1107">
        <w:t>Relative Proximity Analytics</w:t>
      </w:r>
      <w:bookmarkEnd w:id="47"/>
    </w:p>
    <w:p w14:paraId="2FFCECC5" w14:textId="29592ADA" w:rsidR="00546A04" w:rsidRDefault="00546A04" w:rsidP="00546A04">
      <w:pPr>
        <w:rPr>
          <w:lang w:val="en-US"/>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NEF or AF to obtain </w:t>
      </w:r>
      <w:r>
        <w:t>Relative Proximity Analytics</w:t>
      </w:r>
      <w:r>
        <w:rPr>
          <w:lang w:val="en-US"/>
        </w:rPr>
        <w:t xml:space="preserve"> </w:t>
      </w:r>
      <w:r w:rsidRPr="00DA1107">
        <w:rPr>
          <w:lang w:val="en-US"/>
        </w:rPr>
        <w:t xml:space="preserve">among UEs provided by NWDAF to assist more accurately localize a cluster (or a set) of UEs via provisioning statistics </w:t>
      </w:r>
      <w:r>
        <w:rPr>
          <w:lang w:val="en-US"/>
        </w:rPr>
        <w:t>and/</w:t>
      </w:r>
      <w:r w:rsidRPr="00DA1107">
        <w:rPr>
          <w:lang w:val="en-US"/>
        </w:rPr>
        <w:t>or prediction information related to their relative proximity</w:t>
      </w:r>
      <w:ins w:id="48" w:author="Ericsson_Maria Liang" w:date="2025-10-29T15:13:00Z">
        <w:r w:rsidR="0017756F" w:rsidRPr="0017756F">
          <w:t xml:space="preserve"> </w:t>
        </w:r>
        <w:r w:rsidR="0017756F" w:rsidRPr="0017756F">
          <w:rPr>
            <w:lang w:val="en-US"/>
          </w:rPr>
          <w:t>based on the information collected from the AMF, GMLC</w:t>
        </w:r>
      </w:ins>
      <w:ins w:id="49" w:author="Ericsson_Maria Liang" w:date="2025-10-29T15:15:00Z">
        <w:r w:rsidR="0017756F">
          <w:rPr>
            <w:lang w:val="en-US"/>
          </w:rPr>
          <w:t>, AF</w:t>
        </w:r>
      </w:ins>
      <w:ins w:id="50" w:author="Ericsson_Maria Liang" w:date="2025-10-29T15:13:00Z">
        <w:r w:rsidR="0017756F" w:rsidRPr="0017756F">
          <w:rPr>
            <w:lang w:val="en-US"/>
          </w:rPr>
          <w:t xml:space="preserve"> and/or OAM</w:t>
        </w:r>
      </w:ins>
      <w:r w:rsidRPr="00DA1107">
        <w:rPr>
          <w:lang w:val="en-US"/>
        </w:rPr>
        <w:t>.</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15140022" w14:textId="77777777" w:rsidR="00546A04" w:rsidRDefault="00546A04" w:rsidP="00546A04">
      <w:pPr>
        <w:pStyle w:val="TH"/>
      </w:pPr>
      <w:r>
        <w:rPr>
          <w:rFonts w:ascii="Times New Roman" w:hAnsi="Times New Roman"/>
        </w:rPr>
        <w:object w:dxaOrig="13681" w:dyaOrig="17341" w14:anchorId="14146440">
          <v:shape id="_x0000_i1030" type="#_x0000_t75" style="width:536.5pt;height:680pt" o:ole="">
            <v:imagedata r:id="rId21" o:title=""/>
          </v:shape>
          <o:OLEObject Type="Embed" ProgID="Visio.Drawing.15" ShapeID="_x0000_i1030" DrawAspect="Content" ObjectID="_1824313668" r:id="rId22"/>
        </w:object>
      </w:r>
    </w:p>
    <w:p w14:paraId="3B55E587" w14:textId="77777777" w:rsidR="00546A04" w:rsidRDefault="00546A04" w:rsidP="00546A04">
      <w:pPr>
        <w:pStyle w:val="TF"/>
      </w:pPr>
      <w:r>
        <w:t>Figure 5.7.20-</w:t>
      </w:r>
      <w:r>
        <w:rPr>
          <w:lang w:eastAsia="zh-CN"/>
        </w:rPr>
        <w:t>1</w:t>
      </w:r>
      <w:r>
        <w:t xml:space="preserve">: </w:t>
      </w:r>
      <w:r>
        <w:rPr>
          <w:lang w:eastAsia="zh-CN"/>
        </w:rPr>
        <w:t xml:space="preserve">Procedure for </w:t>
      </w:r>
      <w:r>
        <w:t>Relative Proximity Analytics</w:t>
      </w:r>
    </w:p>
    <w:p w14:paraId="69534954" w14:textId="77777777" w:rsidR="00546A04" w:rsidRDefault="00546A04" w:rsidP="00546A04">
      <w:pPr>
        <w:pStyle w:val="B10"/>
        <w:rPr>
          <w:lang w:eastAsia="zh-CN"/>
        </w:rPr>
      </w:pPr>
      <w:r>
        <w:rPr>
          <w:lang w:eastAsia="zh-CN"/>
        </w:rPr>
        <w:lastRenderedPageBreak/>
        <w:t>1a.</w:t>
      </w:r>
      <w:r>
        <w:rPr>
          <w:lang w:eastAsia="zh-CN"/>
        </w:rPr>
        <w:tab/>
      </w:r>
      <w:proofErr w:type="gramStart"/>
      <w:r>
        <w:rPr>
          <w:lang w:eastAsia="zh-CN"/>
        </w:rPr>
        <w:t>In order to</w:t>
      </w:r>
      <w:proofErr w:type="gramEnd"/>
      <w:r>
        <w:rPr>
          <w:lang w:eastAsia="zh-CN"/>
        </w:rPr>
        <w:t xml:space="preserve"> obtain the Relative Proximity</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3B30FAD3" w14:textId="77777777" w:rsidR="00546A04" w:rsidRDefault="00546A04" w:rsidP="00546A04">
      <w:pPr>
        <w:pStyle w:val="B10"/>
      </w:pPr>
      <w:r>
        <w:rPr>
          <w:lang w:eastAsia="zh-CN"/>
        </w:rPr>
        <w:t>1b-1c.</w:t>
      </w:r>
      <w:r>
        <w:rPr>
          <w:lang w:eastAsia="zh-CN"/>
        </w:rPr>
        <w:tab/>
      </w:r>
      <w:proofErr w:type="gramStart"/>
      <w:r>
        <w:rPr>
          <w:lang w:eastAsia="zh-CN"/>
        </w:rPr>
        <w:t>In order to</w:t>
      </w:r>
      <w:proofErr w:type="gramEnd"/>
      <w:r>
        <w:rPr>
          <w:lang w:eastAsia="zh-CN"/>
        </w:rPr>
        <w:t xml:space="preserve"> subscribe to the Relative Proximity Analytics,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61134C4A" w14:textId="77777777" w:rsidR="00546A04" w:rsidRDefault="00546A04" w:rsidP="00546A04">
      <w:pPr>
        <w:pStyle w:val="B10"/>
        <w:rPr>
          <w:lang w:eastAsia="zh-CN"/>
        </w:rPr>
      </w:pPr>
      <w:r>
        <w:rPr>
          <w:lang w:eastAsia="zh-CN"/>
        </w:rPr>
        <w:t>2a-2b.</w:t>
      </w:r>
      <w:r>
        <w:rPr>
          <w:lang w:eastAsia="zh-CN"/>
        </w:rPr>
        <w:tab/>
      </w:r>
      <w:bookmarkStart w:id="51" w:name="_Hlk146797727"/>
      <w:r>
        <w:rPr>
          <w:lang w:eastAsia="zh-CN"/>
        </w:rPr>
        <w:t>If the event is set to "RELATIVE_PROXIMITY" and the subscription/request is authorized</w:t>
      </w:r>
      <w:bookmarkEnd w:id="51"/>
      <w:r>
        <w:rPr>
          <w:lang w:eastAsia="zh-CN"/>
        </w:rPr>
        <w:t xml:space="preserve">,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 and UE location. </w:t>
      </w:r>
      <w:r>
        <w:t xml:space="preserve">The AMF responds to the NWDAF </w:t>
      </w:r>
      <w:r>
        <w:rPr>
          <w:noProof/>
        </w:rPr>
        <w:t>an HTTP "201 Created" response.</w:t>
      </w:r>
    </w:p>
    <w:p w14:paraId="3C629258" w14:textId="77777777" w:rsidR="00546A04" w:rsidRDefault="00546A04" w:rsidP="00546A04">
      <w:pPr>
        <w:pStyle w:val="B10"/>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2C94FD2E" w14:textId="77777777" w:rsidR="00546A04" w:rsidRDefault="00546A04" w:rsidP="00546A04">
      <w:pPr>
        <w:pStyle w:val="B10"/>
        <w:rPr>
          <w:lang w:eastAsia="zh-CN"/>
        </w:rPr>
      </w:pPr>
      <w:r>
        <w:rPr>
          <w:lang w:eastAsia="zh-CN"/>
        </w:rPr>
        <w:t>4a-4b.</w:t>
      </w:r>
      <w:r>
        <w:rPr>
          <w:lang w:eastAsia="zh-CN"/>
        </w:rPr>
        <w:tab/>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Location and UE Location Accuracy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6AC1A4ED" w14:textId="77777777" w:rsidR="00546A04" w:rsidRDefault="00546A04" w:rsidP="00546A04">
      <w:pPr>
        <w:pStyle w:val="B10"/>
        <w:rPr>
          <w:noProof/>
        </w:rPr>
      </w:pPr>
      <w:r>
        <w:rPr>
          <w:lang w:eastAsia="zh-CN"/>
        </w:rPr>
        <w:t>5a-5b.</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21E1026C" w14:textId="77777777" w:rsidR="00546A04" w:rsidRDefault="00546A04" w:rsidP="00546A04">
      <w:pPr>
        <w:pStyle w:val="B10"/>
        <w:rPr>
          <w:lang w:eastAsia="zh-CN"/>
        </w:rPr>
      </w:pPr>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xml:space="preserve">" to subscribe the </w:t>
      </w:r>
      <w:r w:rsidRPr="001214C1">
        <w:rPr>
          <w:lang w:eastAsia="zh-CN"/>
        </w:rPr>
        <w:t xml:space="preserve">Proximity </w:t>
      </w:r>
      <w:r>
        <w:rPr>
          <w:lang w:eastAsia="zh-CN"/>
        </w:rPr>
        <w:t>a</w:t>
      </w:r>
      <w:r w:rsidRPr="001214C1">
        <w:rPr>
          <w:lang w:eastAsia="zh-CN"/>
        </w:rPr>
        <w:t>ttribute</w:t>
      </w:r>
      <w:r>
        <w:rPr>
          <w:lang w:eastAsia="zh-CN"/>
        </w:rPr>
        <w:t>s and/or Proximity related input data of UE(s) from AF directly</w:t>
      </w:r>
      <w:r>
        <w:t xml:space="preserve">. The AF responds to the NWDAF </w:t>
      </w:r>
      <w:r>
        <w:rPr>
          <w:noProof/>
        </w:rPr>
        <w:t>an HTTP "201 Created" response.</w:t>
      </w:r>
    </w:p>
    <w:p w14:paraId="5026B968" w14:textId="77777777" w:rsidR="00546A04" w:rsidRDefault="00546A04" w:rsidP="00546A04">
      <w:pPr>
        <w:pStyle w:val="B10"/>
        <w:rPr>
          <w:lang w:val="en-US" w:eastAsia="zh-CN"/>
        </w:rPr>
      </w:pPr>
      <w:r>
        <w:t>7a-7b.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78A3B241" w14:textId="77777777" w:rsidR="00546A04" w:rsidRDefault="00546A04" w:rsidP="00546A04">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3AFA61E6" w14:textId="77777777" w:rsidR="00546A04" w:rsidRDefault="00546A04" w:rsidP="00546A04">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328A78D1" w14:textId="77777777" w:rsidR="00546A04" w:rsidRPr="000033EB" w:rsidRDefault="00546A04" w:rsidP="00546A04">
      <w:pPr>
        <w:pStyle w:val="B10"/>
        <w:rPr>
          <w:lang w:val="en-US" w:eastAsia="zh-CN"/>
        </w:rPr>
      </w:pPr>
      <w:r w:rsidRPr="000033EB">
        <w:rPr>
          <w:lang w:val="en-US" w:eastAsia="zh-CN"/>
        </w:rPr>
        <w:t>10.</w:t>
      </w:r>
      <w:r w:rsidRPr="000033EB">
        <w:rPr>
          <w:lang w:val="en-US" w:eastAsia="zh-CN"/>
        </w:rPr>
        <w:tab/>
        <w:t xml:space="preserve">The NWDAF may collect Per UE information of Speed and Orientation </w:t>
      </w:r>
      <w:r>
        <w:rPr>
          <w:lang w:val="en-US" w:eastAsia="zh-CN"/>
        </w:rPr>
        <w:t xml:space="preserve">related input </w:t>
      </w:r>
      <w:r w:rsidRPr="000033EB">
        <w:rPr>
          <w:lang w:val="en-US" w:eastAsia="zh-CN"/>
        </w:rPr>
        <w:t>data as specified in clause 4.3.30 of TS 28.622 [4</w:t>
      </w:r>
      <w:r>
        <w:rPr>
          <w:lang w:val="en-US" w:eastAsia="zh-CN"/>
        </w:rPr>
        <w:t>2</w:t>
      </w:r>
      <w:r w:rsidRPr="000033EB">
        <w:rPr>
          <w:lang w:val="en-US" w:eastAsia="zh-CN"/>
        </w:rPr>
        <w:t>]</w:t>
      </w:r>
      <w:r>
        <w:rPr>
          <w:lang w:val="en-US" w:eastAsia="zh-CN"/>
        </w:rPr>
        <w:t xml:space="preserve">, </w:t>
      </w:r>
      <w:r w:rsidRPr="000033EB">
        <w:rPr>
          <w:lang w:val="en-US" w:eastAsia="zh-CN"/>
        </w:rPr>
        <w:t>clause 11.1 of TS 28.532 [</w:t>
      </w:r>
      <w:r>
        <w:rPr>
          <w:lang w:val="en-US" w:eastAsia="zh-CN"/>
        </w:rPr>
        <w:t>19</w:t>
      </w:r>
      <w:r w:rsidRPr="000033EB">
        <w:rPr>
          <w:lang w:val="en-US" w:eastAsia="zh-CN"/>
        </w:rPr>
        <w:t xml:space="preserve">] </w:t>
      </w:r>
      <w:r>
        <w:rPr>
          <w:lang w:val="en-US" w:eastAsia="zh-CN"/>
        </w:rPr>
        <w:t xml:space="preserve">and </w:t>
      </w:r>
      <w:r w:rsidRPr="000033EB">
        <w:rPr>
          <w:lang w:val="en-US" w:eastAsia="zh-CN"/>
        </w:rPr>
        <w:t>clause 5.10.29 of TS 32.422 [4</w:t>
      </w:r>
      <w:r>
        <w:rPr>
          <w:lang w:val="en-US" w:eastAsia="zh-CN"/>
        </w:rPr>
        <w:t>3</w:t>
      </w:r>
      <w:r w:rsidRPr="000033EB">
        <w:rPr>
          <w:lang w:val="en-US" w:eastAsia="zh-CN"/>
        </w:rPr>
        <w:t>].</w:t>
      </w:r>
    </w:p>
    <w:p w14:paraId="0549AF9D" w14:textId="77777777" w:rsidR="00546A04" w:rsidRDefault="00546A04" w:rsidP="00546A04">
      <w:pPr>
        <w:pStyle w:val="B10"/>
        <w:rPr>
          <w:lang w:val="en-US"/>
        </w:rPr>
      </w:pPr>
      <w:r>
        <w:rPr>
          <w:lang w:eastAsia="zh-CN"/>
        </w:rPr>
        <w:t>11.</w:t>
      </w:r>
      <w:r>
        <w:rPr>
          <w:lang w:eastAsia="zh-CN"/>
        </w:rPr>
        <w:tab/>
        <w:t xml:space="preserve">The NWDAF derives the Relative Proximity Analytics based on the data collected from </w:t>
      </w:r>
      <w:r>
        <w:rPr>
          <w:lang w:val="en-US"/>
        </w:rPr>
        <w:t>AMF, GMLC, (DC)AF, and/or OAM.</w:t>
      </w:r>
    </w:p>
    <w:p w14:paraId="76E2CAA9" w14:textId="77777777" w:rsidR="00546A04" w:rsidRDefault="00546A04" w:rsidP="00546A04">
      <w:pPr>
        <w:pStyle w:val="B10"/>
        <w:rPr>
          <w:lang w:val="en-US" w:eastAsia="zh-CN"/>
        </w:rPr>
      </w:pPr>
      <w:r>
        <w:rPr>
          <w:lang w:val="en-US" w:eastAsia="zh-CN"/>
        </w:rPr>
        <w:t>12a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585B12C" w14:textId="77777777" w:rsidR="00546A04" w:rsidRDefault="00546A04" w:rsidP="00546A04">
      <w:pPr>
        <w:pStyle w:val="B10"/>
        <w:rPr>
          <w:lang w:val="en-US"/>
        </w:rPr>
      </w:pPr>
      <w:r>
        <w:rPr>
          <w:lang w:val="en-US" w:eastAsia="zh-CN"/>
        </w:rPr>
        <w:t>12b-12c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24EAE7E3" w14:textId="77777777" w:rsidR="00546A04" w:rsidRDefault="00546A04" w:rsidP="00546A04">
      <w:pPr>
        <w:pStyle w:val="B10"/>
        <w:rPr>
          <w:lang w:eastAsia="zh-CN"/>
        </w:rPr>
      </w:pPr>
      <w:r>
        <w:rPr>
          <w:lang w:eastAsia="zh-CN"/>
        </w:rPr>
        <w:t>13</w:t>
      </w:r>
      <w:r w:rsidRPr="00621B26">
        <w:rPr>
          <w:lang w:eastAsia="zh-CN"/>
        </w:rPr>
        <w:t>a</w:t>
      </w:r>
      <w:r>
        <w:rPr>
          <w:lang w:eastAsia="zh-CN"/>
        </w:rPr>
        <w:t>-13b</w:t>
      </w:r>
      <w:r w:rsidRPr="00621B26">
        <w:rPr>
          <w:lang w:eastAsia="zh-CN"/>
        </w:rPr>
        <w:t>.</w:t>
      </w:r>
      <w:r w:rsidRPr="00621B26">
        <w:rPr>
          <w:lang w:eastAsia="zh-CN"/>
        </w:rPr>
        <w:tab/>
      </w:r>
      <w:r>
        <w:rPr>
          <w:lang w:eastAsia="zh-CN"/>
        </w:rPr>
        <w:t>The same as step</w:t>
      </w:r>
      <w:r>
        <w:t> 3a and step 3b</w:t>
      </w:r>
      <w:r>
        <w:rPr>
          <w:noProof/>
        </w:rPr>
        <w:t>.</w:t>
      </w:r>
    </w:p>
    <w:p w14:paraId="62CEAF87" w14:textId="77777777" w:rsidR="00546A04" w:rsidRDefault="00546A04" w:rsidP="00546A04">
      <w:pPr>
        <w:pStyle w:val="B10"/>
        <w:rPr>
          <w:lang w:eastAsia="zh-CN"/>
        </w:rPr>
      </w:pPr>
      <w:r>
        <w:rPr>
          <w:lang w:eastAsia="zh-CN"/>
        </w:rPr>
        <w:t>14</w:t>
      </w:r>
      <w:r w:rsidRPr="00621B26">
        <w:rPr>
          <w:lang w:eastAsia="zh-CN"/>
        </w:rPr>
        <w:t>a</w:t>
      </w:r>
      <w:r>
        <w:rPr>
          <w:lang w:eastAsia="zh-CN"/>
        </w:rPr>
        <w:t>-14b</w:t>
      </w:r>
      <w:r w:rsidRPr="00621B26">
        <w:rPr>
          <w:lang w:eastAsia="zh-CN"/>
        </w:rPr>
        <w:t>.</w:t>
      </w:r>
      <w:r w:rsidRPr="00621B26">
        <w:rPr>
          <w:lang w:eastAsia="zh-CN"/>
        </w:rPr>
        <w:tab/>
      </w:r>
      <w:r>
        <w:rPr>
          <w:lang w:eastAsia="zh-CN"/>
        </w:rPr>
        <w:t>The same as step</w:t>
      </w:r>
      <w:r>
        <w:t> 5a and step 5b</w:t>
      </w:r>
      <w:r>
        <w:rPr>
          <w:noProof/>
        </w:rPr>
        <w:t>.</w:t>
      </w:r>
    </w:p>
    <w:p w14:paraId="2E30B37F" w14:textId="77777777" w:rsidR="00546A04" w:rsidRDefault="00546A04" w:rsidP="00546A04">
      <w:pPr>
        <w:pStyle w:val="B10"/>
        <w:rPr>
          <w:noProof/>
        </w:rPr>
      </w:pPr>
      <w:r>
        <w:rPr>
          <w:lang w:eastAsia="zh-CN"/>
        </w:rPr>
        <w:t>15</w:t>
      </w:r>
      <w:r w:rsidRPr="00621B26">
        <w:rPr>
          <w:lang w:eastAsia="zh-CN"/>
        </w:rPr>
        <w:t>a</w:t>
      </w:r>
      <w:r>
        <w:rPr>
          <w:lang w:eastAsia="zh-CN"/>
        </w:rPr>
        <w:t>-15b</w:t>
      </w:r>
      <w:r w:rsidRPr="00621B26">
        <w:rPr>
          <w:lang w:eastAsia="zh-CN"/>
        </w:rPr>
        <w:t>.</w:t>
      </w:r>
      <w:r w:rsidRPr="00621B26">
        <w:rPr>
          <w:lang w:eastAsia="zh-CN"/>
        </w:rPr>
        <w:tab/>
      </w:r>
      <w:r>
        <w:rPr>
          <w:lang w:eastAsia="zh-CN"/>
        </w:rPr>
        <w:t>The same as step</w:t>
      </w:r>
      <w:r>
        <w:t> 7a and step 7b</w:t>
      </w:r>
      <w:r>
        <w:rPr>
          <w:noProof/>
        </w:rPr>
        <w:t>.</w:t>
      </w:r>
    </w:p>
    <w:p w14:paraId="1D62E6BB" w14:textId="77777777" w:rsidR="00546A04" w:rsidRPr="00ED77B2" w:rsidRDefault="00546A04" w:rsidP="00546A04">
      <w:pPr>
        <w:pStyle w:val="B10"/>
        <w:rPr>
          <w:lang w:eastAsia="zh-CN"/>
        </w:rPr>
      </w:pPr>
      <w:r>
        <w:rPr>
          <w:lang w:eastAsia="zh-CN"/>
        </w:rPr>
        <w:t>16</w:t>
      </w:r>
      <w:r w:rsidRPr="00621B26">
        <w:rPr>
          <w:lang w:eastAsia="zh-CN"/>
        </w:rPr>
        <w:t>a</w:t>
      </w:r>
      <w:r>
        <w:rPr>
          <w:lang w:eastAsia="zh-CN"/>
        </w:rPr>
        <w:t>-16d</w:t>
      </w:r>
      <w:r w:rsidRPr="00621B26">
        <w:rPr>
          <w:lang w:eastAsia="zh-CN"/>
        </w:rPr>
        <w:t>.</w:t>
      </w:r>
      <w:r w:rsidRPr="00621B26">
        <w:rPr>
          <w:lang w:eastAsia="zh-CN"/>
        </w:rPr>
        <w:tab/>
      </w:r>
      <w:r>
        <w:rPr>
          <w:lang w:eastAsia="zh-CN"/>
        </w:rPr>
        <w:t>The same as step</w:t>
      </w:r>
      <w:r>
        <w:t> 9a and step 9b</w:t>
      </w:r>
      <w:r>
        <w:rPr>
          <w:noProof/>
        </w:rPr>
        <w:t>.</w:t>
      </w:r>
    </w:p>
    <w:p w14:paraId="763A545E" w14:textId="77777777" w:rsidR="00546A04" w:rsidRDefault="00546A04" w:rsidP="00546A04">
      <w:pPr>
        <w:pStyle w:val="B10"/>
        <w:rPr>
          <w:lang w:eastAsia="zh-CN"/>
        </w:rPr>
      </w:pPr>
      <w:r>
        <w:rPr>
          <w:lang w:eastAsia="zh-CN"/>
        </w:rPr>
        <w:t>17</w:t>
      </w:r>
      <w:r w:rsidRPr="00621B26">
        <w:rPr>
          <w:lang w:eastAsia="zh-CN"/>
        </w:rPr>
        <w:t>.</w:t>
      </w:r>
      <w:r w:rsidRPr="00621B26">
        <w:rPr>
          <w:lang w:eastAsia="zh-CN"/>
        </w:rPr>
        <w:tab/>
      </w:r>
      <w:r>
        <w:rPr>
          <w:lang w:eastAsia="zh-CN"/>
        </w:rPr>
        <w:t>The same as step</w:t>
      </w:r>
      <w:r>
        <w:t> 10</w:t>
      </w:r>
      <w:r>
        <w:rPr>
          <w:noProof/>
        </w:rPr>
        <w:t>.</w:t>
      </w:r>
    </w:p>
    <w:p w14:paraId="36C3A272" w14:textId="77777777" w:rsidR="00546A04" w:rsidRDefault="00546A04" w:rsidP="00546A04">
      <w:pPr>
        <w:pStyle w:val="B10"/>
        <w:rPr>
          <w:lang w:eastAsia="zh-CN"/>
        </w:rPr>
      </w:pPr>
      <w:r>
        <w:rPr>
          <w:lang w:eastAsia="zh-CN"/>
        </w:rPr>
        <w:t>18</w:t>
      </w:r>
      <w:r w:rsidRPr="00621B26">
        <w:rPr>
          <w:lang w:eastAsia="zh-CN"/>
        </w:rPr>
        <w:t>.</w:t>
      </w:r>
      <w:r w:rsidRPr="00621B26">
        <w:rPr>
          <w:lang w:eastAsia="zh-CN"/>
        </w:rPr>
        <w:tab/>
      </w:r>
      <w:r>
        <w:rPr>
          <w:lang w:eastAsia="zh-CN"/>
        </w:rPr>
        <w:t>The same as step</w:t>
      </w:r>
      <w:r>
        <w:t> 11</w:t>
      </w:r>
      <w:r>
        <w:rPr>
          <w:noProof/>
        </w:rPr>
        <w:t>.</w:t>
      </w:r>
    </w:p>
    <w:p w14:paraId="0A3BB27A" w14:textId="77777777" w:rsidR="00546A04" w:rsidRDefault="00546A04" w:rsidP="00546A04">
      <w:pPr>
        <w:pStyle w:val="B10"/>
        <w:rPr>
          <w:lang w:eastAsia="zh-CN"/>
        </w:rPr>
      </w:pPr>
      <w:r>
        <w:rPr>
          <w:lang w:eastAsia="zh-CN"/>
        </w:rPr>
        <w:t>19</w:t>
      </w:r>
      <w:r w:rsidRPr="00621B26">
        <w:rPr>
          <w:lang w:eastAsia="zh-CN"/>
        </w:rPr>
        <w:t>a</w:t>
      </w:r>
      <w:r>
        <w:rPr>
          <w:lang w:eastAsia="zh-CN"/>
        </w:rPr>
        <w:t>-19b</w:t>
      </w:r>
      <w:r w:rsidRPr="00621B26">
        <w:rPr>
          <w:lang w:eastAsia="zh-CN"/>
        </w:rPr>
        <w:t>.</w:t>
      </w:r>
      <w:r w:rsidRPr="00621B26">
        <w:rPr>
          <w:lang w:eastAsia="zh-CN"/>
        </w:rPr>
        <w:tab/>
      </w:r>
      <w:r>
        <w:rPr>
          <w:lang w:eastAsia="zh-CN"/>
        </w:rPr>
        <w:t>The same as step</w:t>
      </w:r>
      <w:r>
        <w:t> 12b and step 12c</w:t>
      </w:r>
      <w:r>
        <w:rPr>
          <w:noProof/>
        </w:rPr>
        <w:t>.</w:t>
      </w:r>
    </w:p>
    <w:p w14:paraId="2F3ABB9A" w14:textId="77777777" w:rsidR="00546A04" w:rsidRPr="00CB3490" w:rsidRDefault="00546A04" w:rsidP="00546A04">
      <w:pPr>
        <w:pStyle w:val="NO"/>
        <w:ind w:left="400" w:hanging="400"/>
      </w:pPr>
      <w:r w:rsidRPr="00CB3490">
        <w:t>NOTE 1:</w:t>
      </w:r>
      <w:r w:rsidRPr="00CB3490">
        <w:tab/>
        <w:t xml:space="preserve">For details of </w:t>
      </w:r>
      <w:proofErr w:type="spellStart"/>
      <w:r w:rsidRPr="00CB3490">
        <w:rPr>
          <w:lang w:eastAsia="zh-CN"/>
        </w:rPr>
        <w:t>Nnwdaf_EventsSubscription_Subscribe</w:t>
      </w:r>
      <w:proofErr w:type="spellEnd"/>
      <w:r w:rsidRPr="00CB3490">
        <w:t xml:space="preserve">/Unsubscribe/Notify </w:t>
      </w:r>
      <w:r w:rsidRPr="00CB3490">
        <w:rPr>
          <w:lang w:eastAsia="ko-KR"/>
        </w:rPr>
        <w:t xml:space="preserve">or </w:t>
      </w:r>
      <w:proofErr w:type="spellStart"/>
      <w:r w:rsidRPr="00CB3490">
        <w:rPr>
          <w:lang w:eastAsia="zh-CN"/>
        </w:rPr>
        <w:t>Nnwdaf_AnalyticsInfo_Request</w:t>
      </w:r>
      <w:proofErr w:type="spellEnd"/>
      <w:r w:rsidRPr="00CB3490">
        <w:rPr>
          <w:lang w:eastAsia="ko-KR"/>
        </w:rPr>
        <w:t xml:space="preserve"> </w:t>
      </w:r>
      <w:r w:rsidRPr="00CB3490">
        <w:t>service operations refer to 3GPP TS 29.520 [5].</w:t>
      </w:r>
    </w:p>
    <w:p w14:paraId="7B3BCF25" w14:textId="77777777" w:rsidR="00546A04" w:rsidRPr="0076166A" w:rsidRDefault="00546A04" w:rsidP="00546A04">
      <w:pPr>
        <w:pStyle w:val="NO"/>
        <w:ind w:left="400" w:hanging="400"/>
      </w:pPr>
      <w:r>
        <w:t>NOTE 2:</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4086B43B" w14:textId="77777777" w:rsidR="00546A04" w:rsidRPr="00EF279D" w:rsidRDefault="00546A04" w:rsidP="00546A04">
      <w:pPr>
        <w:pStyle w:val="NO"/>
        <w:ind w:left="400" w:hanging="400"/>
      </w:pPr>
      <w:r>
        <w:t>NOTE 3:</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p>
    <w:p w14:paraId="4A2D610F" w14:textId="1C0CF821" w:rsidR="00CC4062" w:rsidRPr="002C393C" w:rsidRDefault="00CC4062" w:rsidP="00CC406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965629">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68D7016" w14:textId="77777777" w:rsidR="00D3365E" w:rsidRDefault="00D3365E" w:rsidP="00D3365E">
      <w:pPr>
        <w:pStyle w:val="Heading3"/>
      </w:pPr>
      <w:bookmarkStart w:id="52" w:name="_Toc209270378"/>
      <w:r>
        <w:lastRenderedPageBreak/>
        <w:t>5.7.22</w:t>
      </w:r>
      <w:r>
        <w:tab/>
        <w:t>Location Accuracy Analytics</w:t>
      </w:r>
      <w:bookmarkEnd w:id="52"/>
    </w:p>
    <w:p w14:paraId="7B11A93F" w14:textId="4BB14A15" w:rsidR="00D3365E" w:rsidRDefault="00D3365E" w:rsidP="00D3365E">
      <w:pPr>
        <w:rPr>
          <w:lang w:val="en-US"/>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LMF to obtain </w:t>
      </w:r>
      <w:r>
        <w:t>Location Accuracy Analytics</w:t>
      </w:r>
      <w:r>
        <w:rPr>
          <w:lang w:val="en-US"/>
        </w:rPr>
        <w:t xml:space="preserve"> </w:t>
      </w:r>
      <w:r w:rsidRPr="00DA1107">
        <w:rPr>
          <w:lang w:val="en-US"/>
        </w:rPr>
        <w:t>provided by NWDAF</w:t>
      </w:r>
      <w:r>
        <w:rPr>
          <w:lang w:val="en-US"/>
        </w:rPr>
        <w:t xml:space="preserve"> based on the information collected from the AMF, LCS</w:t>
      </w:r>
      <w:ins w:id="53" w:author="Ericsson_Maria Liang" w:date="2025-10-29T15:18:00Z">
        <w:r w:rsidR="001556B5">
          <w:rPr>
            <w:lang w:val="en-US"/>
          </w:rPr>
          <w:t xml:space="preserve"> via GMLC</w:t>
        </w:r>
      </w:ins>
      <w:r>
        <w:rPr>
          <w:lang w:val="en-US"/>
        </w:rPr>
        <w:t xml:space="preserve"> and/or AF. </w:t>
      </w:r>
      <w:r>
        <w:t>If the service consumer NF is an</w:t>
      </w:r>
      <w:r w:rsidRPr="00DA03F1">
        <w:t xml:space="preserve"> </w:t>
      </w:r>
      <w:r>
        <w:t xml:space="preserve">untrusted AF, it will obtain analytics via the NEF as </w:t>
      </w:r>
      <w:r>
        <w:rPr>
          <w:lang w:val="en-US"/>
        </w:rPr>
        <w:t>described</w:t>
      </w:r>
      <w:r>
        <w:t xml:space="preserve"> in</w:t>
      </w:r>
      <w:r>
        <w:rPr>
          <w:lang w:val="en-US"/>
        </w:rPr>
        <w:t xml:space="preserve"> clause </w:t>
      </w:r>
      <w:r>
        <w:t>5.2.2.2 and</w:t>
      </w:r>
      <w:r>
        <w:rPr>
          <w:lang w:val="en-US"/>
        </w:rPr>
        <w:t xml:space="preserve"> clause</w:t>
      </w:r>
      <w:r>
        <w:t> 5.2.3.2.</w:t>
      </w:r>
    </w:p>
    <w:p w14:paraId="6F96CAFF" w14:textId="77777777" w:rsidR="00D3365E" w:rsidRDefault="00D3365E" w:rsidP="00D3365E">
      <w:pPr>
        <w:pStyle w:val="TH"/>
      </w:pPr>
      <w:r>
        <w:object w:dxaOrig="11028" w:dyaOrig="13717" w14:anchorId="1C83C79C">
          <v:shape id="_x0000_i1031" type="#_x0000_t75" style="width:515.5pt;height:641.5pt" o:ole="">
            <v:imagedata r:id="rId23" o:title=""/>
          </v:shape>
          <o:OLEObject Type="Embed" ProgID="Visio.Drawing.15" ShapeID="_x0000_i1031" DrawAspect="Content" ObjectID="_1824313669" r:id="rId24"/>
        </w:object>
      </w:r>
    </w:p>
    <w:p w14:paraId="06F6953F" w14:textId="77777777" w:rsidR="00D3365E" w:rsidRDefault="00D3365E" w:rsidP="00D3365E">
      <w:pPr>
        <w:pStyle w:val="TF"/>
      </w:pPr>
      <w:r>
        <w:t>Figure 5.7.22-</w:t>
      </w:r>
      <w:r>
        <w:rPr>
          <w:lang w:eastAsia="zh-CN"/>
        </w:rPr>
        <w:t>1</w:t>
      </w:r>
      <w:r>
        <w:t xml:space="preserve">: </w:t>
      </w:r>
      <w:r>
        <w:rPr>
          <w:lang w:eastAsia="zh-CN"/>
        </w:rPr>
        <w:t xml:space="preserve">Procedure for </w:t>
      </w:r>
      <w:r w:rsidRPr="004C6608">
        <w:t>Location Accuracy</w:t>
      </w:r>
      <w:r>
        <w:t xml:space="preserve"> Analytics</w:t>
      </w:r>
    </w:p>
    <w:p w14:paraId="3CC8480F" w14:textId="77777777" w:rsidR="00D3365E" w:rsidRPr="00DE57CD" w:rsidRDefault="00D3365E" w:rsidP="00D3365E">
      <w:pPr>
        <w:pStyle w:val="B10"/>
        <w:rPr>
          <w:lang w:eastAsia="zh-CN"/>
        </w:rPr>
      </w:pPr>
      <w:r w:rsidRPr="00845430">
        <w:rPr>
          <w:b/>
          <w:bCs/>
        </w:rPr>
        <w:lastRenderedPageBreak/>
        <w:t xml:space="preserve">Pre-condition: </w:t>
      </w:r>
      <w:r w:rsidRPr="00E50625">
        <w:rPr>
          <w:bCs/>
        </w:rPr>
        <w:t>T</w:t>
      </w:r>
      <w:r w:rsidRPr="00E50625">
        <w:rPr>
          <w:rFonts w:hint="eastAsia"/>
          <w:bCs/>
          <w:lang w:eastAsia="zh-CN"/>
        </w:rPr>
        <w:t>he</w:t>
      </w:r>
      <w:r w:rsidRPr="00E50625">
        <w:rPr>
          <w:bCs/>
        </w:rPr>
        <w:t xml:space="preserve"> </w:t>
      </w:r>
      <w:r>
        <w:t xml:space="preserve">NWDAF has a trained supervised ML Model for predicting </w:t>
      </w:r>
      <w:r>
        <w:rPr>
          <w:rFonts w:hint="eastAsia"/>
          <w:lang w:eastAsia="zh-CN"/>
        </w:rPr>
        <w:t>the</w:t>
      </w:r>
      <w:r>
        <w:t xml:space="preserve"> location accuracy. In the training phase, the NWDAF consumes input data as </w:t>
      </w:r>
      <w:r>
        <w:rPr>
          <w:rFonts w:hint="eastAsia"/>
          <w:lang w:eastAsia="zh-CN"/>
        </w:rPr>
        <w:t>define</w:t>
      </w:r>
      <w:r>
        <w:t xml:space="preserve"> </w:t>
      </w:r>
      <w:r>
        <w:rPr>
          <w:rFonts w:hint="eastAsia"/>
          <w:lang w:eastAsia="zh-CN"/>
        </w:rPr>
        <w:t>in</w:t>
      </w:r>
      <w:r>
        <w:t xml:space="preserve"> </w:t>
      </w:r>
      <w:r w:rsidRPr="00CB3490">
        <w:t>3GPP TS 29.520 [5]</w:t>
      </w:r>
      <w:r>
        <w:t xml:space="preserve">. To pre-train the ML Model, </w:t>
      </w:r>
      <w:r>
        <w:rPr>
          <w:rFonts w:hint="eastAsia"/>
          <w:lang w:eastAsia="zh-CN"/>
        </w:rPr>
        <w:t>the</w:t>
      </w:r>
      <w:r>
        <w:t xml:space="preserve"> NWDAF may collect input data based on area of interest (</w:t>
      </w:r>
      <w:proofErr w:type="spellStart"/>
      <w:r>
        <w:t>AoI</w:t>
      </w:r>
      <w:proofErr w:type="spellEnd"/>
      <w:r>
        <w:t xml:space="preserve">) </w:t>
      </w:r>
      <w:r>
        <w:rPr>
          <w:rFonts w:hint="eastAsia"/>
          <w:lang w:eastAsia="zh-CN"/>
        </w:rPr>
        <w:t>which</w:t>
      </w:r>
      <w:r>
        <w:t xml:space="preserve"> is determined by </w:t>
      </w:r>
      <w:r>
        <w:rPr>
          <w:rFonts w:hint="eastAsia"/>
          <w:lang w:eastAsia="zh-CN"/>
        </w:rPr>
        <w:t>the</w:t>
      </w:r>
      <w:r>
        <w:t xml:space="preserve"> NWDAF.</w:t>
      </w:r>
    </w:p>
    <w:p w14:paraId="6A814DCD" w14:textId="77777777" w:rsidR="00D3365E" w:rsidRDefault="00D3365E" w:rsidP="00D3365E">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w:t>
      </w:r>
      <w:r w:rsidRPr="004C6608">
        <w:t>Location Accuracy</w:t>
      </w:r>
      <w:r>
        <w:t xml:space="preserve"> Analytics</w:t>
      </w:r>
      <w:r>
        <w:rPr>
          <w:lang w:eastAsia="zh-CN"/>
        </w:rPr>
        <w:t xml:space="preserve">, the NF service consumer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7D928FF4" w14:textId="77777777" w:rsidR="00D3365E" w:rsidRDefault="00D3365E" w:rsidP="00D3365E">
      <w:pPr>
        <w:pStyle w:val="B10"/>
      </w:pPr>
      <w:r>
        <w:rPr>
          <w:lang w:eastAsia="zh-CN"/>
        </w:rPr>
        <w:t>1b-1c.</w:t>
      </w:r>
      <w:r>
        <w:rPr>
          <w:lang w:eastAsia="zh-CN"/>
        </w:rPr>
        <w:tab/>
      </w:r>
      <w:proofErr w:type="gramStart"/>
      <w:r>
        <w:rPr>
          <w:lang w:eastAsia="zh-CN"/>
        </w:rPr>
        <w:t>In order to</w:t>
      </w:r>
      <w:proofErr w:type="gramEnd"/>
      <w:r>
        <w:rPr>
          <w:lang w:eastAsia="zh-CN"/>
        </w:rPr>
        <w:t xml:space="preserve"> subscribe to the </w:t>
      </w:r>
      <w:r w:rsidRPr="004C6608">
        <w:t>Location Accuracy</w:t>
      </w:r>
      <w:r>
        <w:rPr>
          <w:lang w:eastAsia="zh-CN"/>
        </w:rPr>
        <w:t xml:space="preserve"> Analytics, the NF service consumer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7AA985B6" w14:textId="77777777" w:rsidR="00D3365E" w:rsidRDefault="00D3365E" w:rsidP="00D3365E">
      <w:pPr>
        <w:pStyle w:val="B10"/>
        <w:rPr>
          <w:lang w:eastAsia="zh-CN"/>
        </w:rPr>
      </w:pPr>
      <w:r>
        <w:rPr>
          <w:lang w:eastAsia="zh-CN"/>
        </w:rPr>
        <w:t>2a-2b.</w:t>
      </w:r>
      <w:r>
        <w:rPr>
          <w:lang w:eastAsia="zh-CN"/>
        </w:rPr>
        <w:tab/>
        <w:t>If the event is set to "</w:t>
      </w:r>
      <w:r>
        <w:t>LOC_ACCURACY</w:t>
      </w:r>
      <w:r>
        <w:rPr>
          <w:lang w:eastAsia="zh-CN"/>
        </w:rPr>
        <w:t xml:space="preserve">" and the subscription/request is authorized,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IDs</w:t>
      </w:r>
      <w:r>
        <w:t xml:space="preserve"> with </w:t>
      </w:r>
      <w:proofErr w:type="spellStart"/>
      <w:r>
        <w:t>AoI</w:t>
      </w:r>
      <w:proofErr w:type="spellEnd"/>
      <w:r>
        <w:t xml:space="preserve"> as filtering criteria</w:t>
      </w:r>
      <w:r>
        <w:rPr>
          <w:lang w:eastAsia="zh-CN"/>
        </w:rPr>
        <w:t xml:space="preserve">. </w:t>
      </w:r>
      <w:r>
        <w:t xml:space="preserve">The AMF responds to the NWDAF </w:t>
      </w:r>
      <w:r>
        <w:rPr>
          <w:noProof/>
        </w:rPr>
        <w:t>an HTTP "201 Created" response.</w:t>
      </w:r>
    </w:p>
    <w:p w14:paraId="547BA3E8" w14:textId="77777777" w:rsidR="00D3365E" w:rsidRDefault="00D3365E" w:rsidP="00D3365E">
      <w:pPr>
        <w:pStyle w:val="B10"/>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264BE0D0" w14:textId="77777777" w:rsidR="00D3365E" w:rsidRDefault="00D3365E" w:rsidP="00D3365E">
      <w:pPr>
        <w:pStyle w:val="B10"/>
        <w:rPr>
          <w:lang w:eastAsia="zh-CN"/>
        </w:rPr>
      </w:pPr>
      <w:r>
        <w:rPr>
          <w:lang w:eastAsia="zh-CN"/>
        </w:rPr>
        <w:t>4a-4b.</w:t>
      </w:r>
      <w:r>
        <w:rPr>
          <w:lang w:eastAsia="zh-CN"/>
        </w:rPr>
        <w:tab/>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location information </w:t>
      </w:r>
      <w:r>
        <w:t>by sending an HTTP POST request</w:t>
      </w:r>
      <w:r w:rsidRPr="00715108">
        <w:t xml:space="preserve"> to the URI associated with the "provide-location" custom operation</w:t>
      </w:r>
      <w:r>
        <w:t xml:space="preserve"> as described in 3GPP TS 29.515 [41] clause 5.2.2.2</w:t>
      </w:r>
      <w:r w:rsidRPr="00715108">
        <w:t xml:space="preserve">. </w:t>
      </w:r>
      <w:r>
        <w:t xml:space="preserve">The GMLC responds to the NWDAF </w:t>
      </w:r>
      <w:r>
        <w:rPr>
          <w:noProof/>
        </w:rPr>
        <w:t>an HTTP "200 OK" response.</w:t>
      </w:r>
    </w:p>
    <w:p w14:paraId="47FC43C2" w14:textId="77777777" w:rsidR="00D3365E" w:rsidRDefault="00D3365E" w:rsidP="00D3365E">
      <w:pPr>
        <w:pStyle w:val="B10"/>
        <w:rPr>
          <w:noProof/>
        </w:rPr>
      </w:pPr>
      <w:r>
        <w:rPr>
          <w:lang w:eastAsia="zh-CN"/>
        </w:rPr>
        <w:t>5a-5b.</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33C04C28" w14:textId="77777777" w:rsidR="00D3365E" w:rsidRDefault="00D3365E" w:rsidP="00D3365E">
      <w:pPr>
        <w:pStyle w:val="B10"/>
        <w:rPr>
          <w:lang w:eastAsia="zh-CN"/>
        </w:rPr>
      </w:pPr>
      <w:r>
        <w:t>6a-6b.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 xml:space="preserve">" to request the </w:t>
      </w:r>
      <w:r>
        <w:t>ground truth UE location information</w:t>
      </w:r>
      <w:r>
        <w:rPr>
          <w:lang w:eastAsia="zh-CN"/>
        </w:rPr>
        <w:t xml:space="preserve"> from AF directly</w:t>
      </w:r>
      <w:r>
        <w:t xml:space="preserve">. The AF responds to the NWDAF </w:t>
      </w:r>
      <w:r>
        <w:rPr>
          <w:noProof/>
        </w:rPr>
        <w:t>an HTTP "201 Created" response.</w:t>
      </w:r>
    </w:p>
    <w:p w14:paraId="73367CD6" w14:textId="77777777" w:rsidR="00D3365E" w:rsidRDefault="00D3365E" w:rsidP="00D3365E">
      <w:pPr>
        <w:pStyle w:val="B10"/>
        <w:rPr>
          <w:lang w:val="en-US" w:eastAsia="zh-CN"/>
        </w:rPr>
      </w:pPr>
      <w:r>
        <w:t>7a-7b.</w:t>
      </w:r>
      <w:r>
        <w:rPr>
          <w:lang w:eastAsia="zh-CN"/>
        </w:rPr>
        <w:tab/>
      </w:r>
      <w:r>
        <w:t>If step 6a and step 6b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0C600393" w14:textId="77777777" w:rsidR="00D3365E" w:rsidRDefault="00D3365E" w:rsidP="00D3365E">
      <w:pPr>
        <w:pStyle w:val="B10"/>
        <w:rPr>
          <w:lang w:eastAsia="zh-CN"/>
        </w:rPr>
      </w:pPr>
      <w:r>
        <w:rPr>
          <w:lang w:val="en-US" w:eastAsia="zh-CN"/>
        </w:rPr>
        <w:t>8a-8d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5A75CC2F" w14:textId="77777777" w:rsidR="00D3365E" w:rsidRPr="00351F9B" w:rsidRDefault="00D3365E" w:rsidP="00D3365E">
      <w:pPr>
        <w:pStyle w:val="B10"/>
        <w:rPr>
          <w:lang w:val="en-US" w:eastAsia="zh-CN"/>
        </w:rPr>
      </w:pPr>
      <w:r>
        <w:rPr>
          <w:lang w:val="en-US" w:eastAsia="zh-CN"/>
        </w:rPr>
        <w:t>9a-9d</w:t>
      </w:r>
      <w:r>
        <w:t>.</w:t>
      </w:r>
      <w:r>
        <w:rPr>
          <w:lang w:eastAsia="zh-CN"/>
        </w:rPr>
        <w:tab/>
      </w:r>
      <w:r>
        <w:t>If step 8a to step 8d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8b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8a. The NWDAF responds to the NEF </w:t>
      </w:r>
      <w:r>
        <w:rPr>
          <w:noProof/>
        </w:rPr>
        <w:t>an HTTP "204 No Content" response and then the NEF responds to the AF an HTTP "204 No Content" response.</w:t>
      </w:r>
    </w:p>
    <w:p w14:paraId="7427003C" w14:textId="77777777" w:rsidR="00D3365E" w:rsidRDefault="00D3365E" w:rsidP="00D3365E">
      <w:pPr>
        <w:pStyle w:val="B10"/>
        <w:rPr>
          <w:lang w:val="en-US"/>
        </w:rPr>
      </w:pPr>
      <w:r>
        <w:rPr>
          <w:lang w:eastAsia="zh-CN"/>
        </w:rPr>
        <w:t>10.</w:t>
      </w:r>
      <w:r>
        <w:rPr>
          <w:lang w:eastAsia="zh-CN"/>
        </w:rPr>
        <w:tab/>
        <w:t xml:space="preserve">The NWDAF derives the </w:t>
      </w:r>
      <w:r w:rsidRPr="004C6608">
        <w:t>Location Accuracy</w:t>
      </w:r>
      <w:r>
        <w:rPr>
          <w:lang w:eastAsia="zh-CN"/>
        </w:rPr>
        <w:t xml:space="preserve"> Analytics based on the data collected from </w:t>
      </w:r>
      <w:r>
        <w:rPr>
          <w:lang w:val="en-US"/>
        </w:rPr>
        <w:t>AMF and/or GMLC.</w:t>
      </w:r>
    </w:p>
    <w:p w14:paraId="174103D9" w14:textId="77777777" w:rsidR="00D3365E" w:rsidRDefault="00D3365E" w:rsidP="00D3365E">
      <w:pPr>
        <w:pStyle w:val="B10"/>
        <w:rPr>
          <w:lang w:val="en-US" w:eastAsia="zh-CN"/>
        </w:rPr>
      </w:pPr>
      <w:r>
        <w:rPr>
          <w:lang w:val="en-US" w:eastAsia="zh-CN"/>
        </w:rPr>
        <w:t>11</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343D4DA9" w14:textId="77777777" w:rsidR="00D3365E" w:rsidRDefault="00D3365E" w:rsidP="00D3365E">
      <w:pPr>
        <w:pStyle w:val="B10"/>
        <w:rPr>
          <w:lang w:val="en-US"/>
        </w:rPr>
      </w:pPr>
      <w:r>
        <w:rPr>
          <w:lang w:val="en-US" w:eastAsia="zh-CN"/>
        </w:rPr>
        <w:t>12</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2ED91E38" w14:textId="77777777" w:rsidR="00D3365E" w:rsidRPr="00CB3490" w:rsidRDefault="00D3365E" w:rsidP="00D3365E">
      <w:pPr>
        <w:pStyle w:val="NO"/>
        <w:ind w:left="400" w:hanging="400"/>
      </w:pPr>
      <w:r w:rsidRPr="00CB3490">
        <w:t>NOTE</w:t>
      </w:r>
      <w:r>
        <w:t> 1</w:t>
      </w:r>
      <w:r w:rsidRPr="00CB3490">
        <w:t>:</w:t>
      </w:r>
      <w:r w:rsidRPr="00CB3490">
        <w:tab/>
        <w:t xml:space="preserve">For details of </w:t>
      </w:r>
      <w:proofErr w:type="spellStart"/>
      <w:r w:rsidRPr="00CB3490">
        <w:rPr>
          <w:lang w:eastAsia="zh-CN"/>
        </w:rPr>
        <w:t>Nnwdaf_EventsSubscription_Subscribe</w:t>
      </w:r>
      <w:proofErr w:type="spellEnd"/>
      <w:r w:rsidRPr="00CB3490">
        <w:t xml:space="preserve">/Unsubscribe/Notify </w:t>
      </w:r>
      <w:r w:rsidRPr="00CB3490">
        <w:rPr>
          <w:lang w:eastAsia="ko-KR"/>
        </w:rPr>
        <w:t xml:space="preserve">or </w:t>
      </w:r>
      <w:proofErr w:type="spellStart"/>
      <w:r w:rsidRPr="00CB3490">
        <w:rPr>
          <w:lang w:eastAsia="zh-CN"/>
        </w:rPr>
        <w:t>Nnwdaf_AnalyticsInfo_Request</w:t>
      </w:r>
      <w:proofErr w:type="spellEnd"/>
      <w:r w:rsidRPr="00CB3490">
        <w:rPr>
          <w:lang w:eastAsia="ko-KR"/>
        </w:rPr>
        <w:t xml:space="preserve"> </w:t>
      </w:r>
      <w:r w:rsidRPr="00CB3490">
        <w:t>service operations refer to 3GPP TS 29.520 [5].</w:t>
      </w:r>
    </w:p>
    <w:p w14:paraId="5A690B4E" w14:textId="77777777" w:rsidR="00D3365E" w:rsidRPr="0076166A" w:rsidRDefault="00D3365E" w:rsidP="00D3365E">
      <w:pPr>
        <w:pStyle w:val="NO"/>
        <w:ind w:left="400" w:hanging="400"/>
      </w:pPr>
      <w:r>
        <w:t>NOTE 2:</w:t>
      </w:r>
      <w:r>
        <w:tab/>
        <w:t>For details of</w:t>
      </w:r>
      <w:r w:rsidRPr="00132DB4">
        <w:rPr>
          <w:lang w:eastAsia="zh-CN"/>
        </w:rPr>
        <w:t xml:space="preserve"> </w:t>
      </w:r>
      <w:proofErr w:type="spellStart"/>
      <w:r w:rsidRPr="005D2CF1">
        <w:rPr>
          <w:lang w:eastAsia="zh-CN"/>
        </w:rPr>
        <w:t>Nnef_EventExposure_Subscribe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29.591 [11].</w:t>
      </w:r>
    </w:p>
    <w:p w14:paraId="0AE39BB0" w14:textId="77777777" w:rsidR="00D3365E" w:rsidRPr="00EF279D" w:rsidRDefault="00D3365E" w:rsidP="00D3365E">
      <w:pPr>
        <w:pStyle w:val="NO"/>
        <w:ind w:left="400" w:hanging="400"/>
      </w:pPr>
      <w:r>
        <w:t>NOTE 3:</w:t>
      </w:r>
      <w:r>
        <w:tab/>
        <w:t>For details of</w:t>
      </w:r>
      <w:r w:rsidRPr="00132DB4">
        <w:t xml:space="preserve"> </w:t>
      </w:r>
      <w:proofErr w:type="spellStart"/>
      <w:r w:rsidRPr="005D2CF1">
        <w:t>Naf_EventExposure_Subscribe</w:t>
      </w:r>
      <w:proofErr w:type="spellEnd"/>
      <w:r>
        <w:t>/</w:t>
      </w:r>
      <w:r w:rsidRPr="007543E6">
        <w:t xml:space="preserve">Notify </w:t>
      </w:r>
      <w:r w:rsidRPr="00F254BD">
        <w:t>service</w:t>
      </w:r>
      <w:r>
        <w:t xml:space="preserve"> operations refer to 3GPP TS 29.517 [12].</w:t>
      </w: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B73C" w14:textId="77777777" w:rsidR="00112B5D" w:rsidRDefault="00112B5D">
      <w:pPr>
        <w:spacing w:after="0"/>
      </w:pPr>
      <w:r>
        <w:separator/>
      </w:r>
    </w:p>
  </w:endnote>
  <w:endnote w:type="continuationSeparator" w:id="0">
    <w:p w14:paraId="454571AF" w14:textId="77777777" w:rsidR="00112B5D" w:rsidRDefault="00112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6389A" w14:textId="77777777" w:rsidR="00112B5D" w:rsidRDefault="00112B5D">
      <w:pPr>
        <w:spacing w:after="0"/>
      </w:pPr>
      <w:r>
        <w:separator/>
      </w:r>
    </w:p>
  </w:footnote>
  <w:footnote w:type="continuationSeparator" w:id="0">
    <w:p w14:paraId="2771F335" w14:textId="77777777" w:rsidR="00112B5D" w:rsidRDefault="00112B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3B9B"/>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2B5D"/>
    <w:rsid w:val="0011390D"/>
    <w:rsid w:val="001171CC"/>
    <w:rsid w:val="00124AF5"/>
    <w:rsid w:val="00131A1F"/>
    <w:rsid w:val="00132CE6"/>
    <w:rsid w:val="00135B5B"/>
    <w:rsid w:val="0013608F"/>
    <w:rsid w:val="00137C13"/>
    <w:rsid w:val="00143F25"/>
    <w:rsid w:val="0014504D"/>
    <w:rsid w:val="0014767C"/>
    <w:rsid w:val="00150C43"/>
    <w:rsid w:val="001556B5"/>
    <w:rsid w:val="00163DA7"/>
    <w:rsid w:val="00164A54"/>
    <w:rsid w:val="00171444"/>
    <w:rsid w:val="0017756F"/>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023F6"/>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432F"/>
    <w:rsid w:val="00265E89"/>
    <w:rsid w:val="00267454"/>
    <w:rsid w:val="0027108D"/>
    <w:rsid w:val="00271F43"/>
    <w:rsid w:val="00272614"/>
    <w:rsid w:val="0028137F"/>
    <w:rsid w:val="0028257F"/>
    <w:rsid w:val="00283CD8"/>
    <w:rsid w:val="0029233B"/>
    <w:rsid w:val="00296AD5"/>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2A1"/>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D54E8"/>
    <w:rsid w:val="003E1F9F"/>
    <w:rsid w:val="003E2119"/>
    <w:rsid w:val="003E399A"/>
    <w:rsid w:val="003E3DB2"/>
    <w:rsid w:val="003E4028"/>
    <w:rsid w:val="003E5283"/>
    <w:rsid w:val="003E68A3"/>
    <w:rsid w:val="003E70B9"/>
    <w:rsid w:val="003E7DAD"/>
    <w:rsid w:val="003F193E"/>
    <w:rsid w:val="003F6181"/>
    <w:rsid w:val="004009C7"/>
    <w:rsid w:val="00400A10"/>
    <w:rsid w:val="00400D7E"/>
    <w:rsid w:val="00400FF5"/>
    <w:rsid w:val="0040330F"/>
    <w:rsid w:val="0040375C"/>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0475"/>
    <w:rsid w:val="00542DC7"/>
    <w:rsid w:val="00544002"/>
    <w:rsid w:val="00546A04"/>
    <w:rsid w:val="0055120E"/>
    <w:rsid w:val="00551B8F"/>
    <w:rsid w:val="00556521"/>
    <w:rsid w:val="00556744"/>
    <w:rsid w:val="00556FD6"/>
    <w:rsid w:val="00560118"/>
    <w:rsid w:val="005607AE"/>
    <w:rsid w:val="00560BF9"/>
    <w:rsid w:val="00571A46"/>
    <w:rsid w:val="00571C30"/>
    <w:rsid w:val="005723CF"/>
    <w:rsid w:val="00572D38"/>
    <w:rsid w:val="00573AD7"/>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171"/>
    <w:rsid w:val="006136B5"/>
    <w:rsid w:val="00615457"/>
    <w:rsid w:val="00615CF1"/>
    <w:rsid w:val="0062382F"/>
    <w:rsid w:val="006238B9"/>
    <w:rsid w:val="00625FF7"/>
    <w:rsid w:val="0062656C"/>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6F4D51"/>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572A"/>
    <w:rsid w:val="0076721C"/>
    <w:rsid w:val="00767684"/>
    <w:rsid w:val="00770A9A"/>
    <w:rsid w:val="00772AD8"/>
    <w:rsid w:val="00773ED6"/>
    <w:rsid w:val="00774F33"/>
    <w:rsid w:val="007752C0"/>
    <w:rsid w:val="007761E8"/>
    <w:rsid w:val="007862A2"/>
    <w:rsid w:val="00791820"/>
    <w:rsid w:val="00792E6A"/>
    <w:rsid w:val="00793753"/>
    <w:rsid w:val="00796F35"/>
    <w:rsid w:val="007A2D75"/>
    <w:rsid w:val="007A3A8C"/>
    <w:rsid w:val="007A54AB"/>
    <w:rsid w:val="007A5F7D"/>
    <w:rsid w:val="007B27A7"/>
    <w:rsid w:val="007C1D3D"/>
    <w:rsid w:val="007C22BC"/>
    <w:rsid w:val="007C5EFE"/>
    <w:rsid w:val="007D0950"/>
    <w:rsid w:val="007D3725"/>
    <w:rsid w:val="007D3D2D"/>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241E"/>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241E"/>
    <w:rsid w:val="00976D9A"/>
    <w:rsid w:val="00984B33"/>
    <w:rsid w:val="0099163A"/>
    <w:rsid w:val="009A549A"/>
    <w:rsid w:val="009A5B40"/>
    <w:rsid w:val="009A701F"/>
    <w:rsid w:val="009A77FF"/>
    <w:rsid w:val="009B01A5"/>
    <w:rsid w:val="009B0A82"/>
    <w:rsid w:val="009B1EEC"/>
    <w:rsid w:val="009B49F2"/>
    <w:rsid w:val="009C1FA8"/>
    <w:rsid w:val="009C2EC3"/>
    <w:rsid w:val="009C54A7"/>
    <w:rsid w:val="009C5731"/>
    <w:rsid w:val="009D2E37"/>
    <w:rsid w:val="009D550E"/>
    <w:rsid w:val="009E0BD0"/>
    <w:rsid w:val="009E244C"/>
    <w:rsid w:val="009E4C81"/>
    <w:rsid w:val="009F01DC"/>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2B04"/>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5108"/>
    <w:rsid w:val="00B514E6"/>
    <w:rsid w:val="00B533CF"/>
    <w:rsid w:val="00B53BF9"/>
    <w:rsid w:val="00B60210"/>
    <w:rsid w:val="00B604E4"/>
    <w:rsid w:val="00B613D5"/>
    <w:rsid w:val="00B629CF"/>
    <w:rsid w:val="00B62EB5"/>
    <w:rsid w:val="00B63353"/>
    <w:rsid w:val="00B63B00"/>
    <w:rsid w:val="00B64236"/>
    <w:rsid w:val="00B667DA"/>
    <w:rsid w:val="00B70079"/>
    <w:rsid w:val="00B71ABF"/>
    <w:rsid w:val="00B72D01"/>
    <w:rsid w:val="00B84C8E"/>
    <w:rsid w:val="00B85761"/>
    <w:rsid w:val="00B86520"/>
    <w:rsid w:val="00B87044"/>
    <w:rsid w:val="00B94430"/>
    <w:rsid w:val="00B96B16"/>
    <w:rsid w:val="00BA58BE"/>
    <w:rsid w:val="00BA6C08"/>
    <w:rsid w:val="00BB446C"/>
    <w:rsid w:val="00BB560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4ABD"/>
    <w:rsid w:val="00C3535C"/>
    <w:rsid w:val="00C35529"/>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10BF"/>
    <w:rsid w:val="00CF3905"/>
    <w:rsid w:val="00CF43E0"/>
    <w:rsid w:val="00CF464E"/>
    <w:rsid w:val="00CF6164"/>
    <w:rsid w:val="00CF6C39"/>
    <w:rsid w:val="00CF704F"/>
    <w:rsid w:val="00D02A3F"/>
    <w:rsid w:val="00D02AC3"/>
    <w:rsid w:val="00D02CB8"/>
    <w:rsid w:val="00D06131"/>
    <w:rsid w:val="00D1017A"/>
    <w:rsid w:val="00D11274"/>
    <w:rsid w:val="00D14009"/>
    <w:rsid w:val="00D165ED"/>
    <w:rsid w:val="00D23090"/>
    <w:rsid w:val="00D23E97"/>
    <w:rsid w:val="00D23F59"/>
    <w:rsid w:val="00D25CCB"/>
    <w:rsid w:val="00D311E1"/>
    <w:rsid w:val="00D31EA7"/>
    <w:rsid w:val="00D3365E"/>
    <w:rsid w:val="00D348B8"/>
    <w:rsid w:val="00D36261"/>
    <w:rsid w:val="00D36D84"/>
    <w:rsid w:val="00D40935"/>
    <w:rsid w:val="00D433A3"/>
    <w:rsid w:val="00D43790"/>
    <w:rsid w:val="00D450DB"/>
    <w:rsid w:val="00D47BA3"/>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47BD"/>
    <w:rsid w:val="00EB54D8"/>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A2B"/>
    <w:rsid w:val="00F81E8E"/>
    <w:rsid w:val="00F81EF4"/>
    <w:rsid w:val="00F83B64"/>
    <w:rsid w:val="00F83E46"/>
    <w:rsid w:val="00F8651B"/>
    <w:rsid w:val="00F93BEB"/>
    <w:rsid w:val="00F94152"/>
    <w:rsid w:val="00F95CDA"/>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15</Pages>
  <Words>4027</Words>
  <Characters>22957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26931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2025-11-10T12:36:00Z</dcterms:created>
  <dcterms:modified xsi:type="dcterms:W3CDTF">2025-11-10T12:36:00Z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